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24" w:type="dxa"/>
        <w:jc w:val="center"/>
        <w:tblLook w:val="01E0" w:firstRow="1" w:lastRow="1" w:firstColumn="1" w:lastColumn="1" w:noHBand="0" w:noVBand="0"/>
      </w:tblPr>
      <w:tblGrid>
        <w:gridCol w:w="4250"/>
        <w:gridCol w:w="5274"/>
      </w:tblGrid>
      <w:tr w:rsidR="001A3C57" w:rsidRPr="0070590A" w:rsidTr="001A3C57">
        <w:trPr>
          <w:trHeight w:val="850"/>
          <w:jc w:val="center"/>
        </w:trPr>
        <w:tc>
          <w:tcPr>
            <w:tcW w:w="9524" w:type="dxa"/>
            <w:gridSpan w:val="2"/>
          </w:tcPr>
          <w:p w:rsidR="001A3C57" w:rsidRDefault="00D73A30" w:rsidP="00EA32C2">
            <w:pPr>
              <w:autoSpaceDE w:val="0"/>
              <w:autoSpaceDN w:val="0"/>
              <w:spacing w:before="100" w:beforeAutospacing="1" w:after="120"/>
              <w:jc w:val="center"/>
              <w:rPr>
                <w:b/>
                <w:bCs/>
              </w:rPr>
            </w:pPr>
            <w:bookmarkStart w:id="0" w:name="_GoBack"/>
            <w:bookmarkEnd w:id="0"/>
            <w:r>
              <w:rPr>
                <w:b/>
                <w:bCs/>
              </w:rPr>
              <w:t>Mẫu số 03</w:t>
            </w:r>
          </w:p>
          <w:p w:rsidR="001A3C57" w:rsidRDefault="001A3C57" w:rsidP="001A3C57">
            <w:pPr>
              <w:autoSpaceDE w:val="0"/>
              <w:autoSpaceDN w:val="0"/>
              <w:jc w:val="center"/>
              <w:rPr>
                <w:i/>
                <w:sz w:val="28"/>
                <w:szCs w:val="28"/>
              </w:rPr>
            </w:pPr>
            <w:r>
              <w:rPr>
                <w:i/>
              </w:rPr>
              <w:t>(Ban hành kèm theo Nghị định số       ngày      tháng     năm    của Chính phủ)</w:t>
            </w:r>
          </w:p>
          <w:p w:rsidR="001A3C57" w:rsidRPr="0070590A" w:rsidRDefault="001A3C57" w:rsidP="00260CBC">
            <w:pPr>
              <w:spacing w:before="120"/>
              <w:ind w:firstLine="0"/>
              <w:jc w:val="center"/>
              <w:rPr>
                <w:b/>
                <w:noProof/>
              </w:rPr>
            </w:pPr>
          </w:p>
        </w:tc>
      </w:tr>
      <w:tr w:rsidR="005811F1" w:rsidRPr="0070590A" w:rsidTr="001A3C57">
        <w:trPr>
          <w:jc w:val="center"/>
        </w:trPr>
        <w:tc>
          <w:tcPr>
            <w:tcW w:w="4250" w:type="dxa"/>
          </w:tcPr>
          <w:p w:rsidR="005811F1" w:rsidRPr="009B51C4" w:rsidRDefault="005811F1" w:rsidP="001A3C57">
            <w:pPr>
              <w:tabs>
                <w:tab w:val="right" w:leader="dot" w:pos="2857"/>
              </w:tabs>
              <w:spacing w:before="120"/>
              <w:ind w:firstLine="0"/>
              <w:rPr>
                <w:noProof/>
                <w:sz w:val="28"/>
                <w:szCs w:val="28"/>
              </w:rPr>
            </w:pPr>
          </w:p>
        </w:tc>
        <w:tc>
          <w:tcPr>
            <w:tcW w:w="5274" w:type="dxa"/>
          </w:tcPr>
          <w:p w:rsidR="005811F1" w:rsidRPr="0070590A" w:rsidRDefault="005811F1" w:rsidP="00260CBC">
            <w:pPr>
              <w:spacing w:before="120"/>
              <w:ind w:firstLine="0"/>
              <w:jc w:val="center"/>
              <w:rPr>
                <w:b/>
                <w:noProof/>
              </w:rPr>
            </w:pPr>
          </w:p>
        </w:tc>
      </w:tr>
      <w:tr w:rsidR="0070590A" w:rsidRPr="0070590A" w:rsidTr="00260CBC">
        <w:trPr>
          <w:jc w:val="center"/>
        </w:trPr>
        <w:tc>
          <w:tcPr>
            <w:tcW w:w="4250" w:type="dxa"/>
          </w:tcPr>
          <w:p w:rsidR="001B734C" w:rsidRPr="009B51C4" w:rsidRDefault="001B734C" w:rsidP="00260CBC">
            <w:pPr>
              <w:tabs>
                <w:tab w:val="right" w:leader="dot" w:pos="2857"/>
              </w:tabs>
              <w:spacing w:before="120"/>
              <w:ind w:firstLine="0"/>
              <w:jc w:val="center"/>
            </w:pPr>
            <w:bookmarkStart w:id="1" w:name="bookmark79"/>
            <w:r w:rsidRPr="009B51C4">
              <w:t>....................</w:t>
            </w:r>
            <w:r w:rsidR="004544E5">
              <w:rPr>
                <w:rStyle w:val="FootnoteReference"/>
              </w:rPr>
              <w:footnoteReference w:id="1"/>
            </w:r>
          </w:p>
          <w:p w:rsidR="006D3234" w:rsidRPr="009B51C4" w:rsidRDefault="001B734C" w:rsidP="001B734C">
            <w:pPr>
              <w:tabs>
                <w:tab w:val="right" w:leader="dot" w:pos="2857"/>
              </w:tabs>
              <w:spacing w:before="120"/>
              <w:ind w:firstLine="0"/>
              <w:jc w:val="center"/>
              <w:rPr>
                <w:sz w:val="28"/>
                <w:szCs w:val="28"/>
              </w:rPr>
            </w:pPr>
            <w:r w:rsidRPr="009B51C4">
              <w:rPr>
                <w:b/>
              </w:rPr>
              <w:t>...........................</w:t>
            </w:r>
            <w:r w:rsidR="004544E5">
              <w:rPr>
                <w:rStyle w:val="FootnoteReference"/>
                <w:b/>
              </w:rPr>
              <w:footnoteReference w:id="2"/>
            </w:r>
          </w:p>
        </w:tc>
        <w:tc>
          <w:tcPr>
            <w:tcW w:w="5274" w:type="dxa"/>
          </w:tcPr>
          <w:p w:rsidR="006D3234" w:rsidRPr="0070590A" w:rsidRDefault="006D3234" w:rsidP="00260CBC">
            <w:pPr>
              <w:spacing w:before="120"/>
              <w:ind w:firstLine="0"/>
              <w:jc w:val="center"/>
              <w:rPr>
                <w:b/>
                <w:sz w:val="28"/>
                <w:szCs w:val="28"/>
              </w:rPr>
            </w:pPr>
            <w:r w:rsidRPr="0070590A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545895B2" wp14:editId="6573A4F4">
                      <wp:simplePos x="0" y="0"/>
                      <wp:positionH relativeFrom="column">
                        <wp:posOffset>715645</wp:posOffset>
                      </wp:positionH>
                      <wp:positionV relativeFrom="paragraph">
                        <wp:posOffset>434340</wp:posOffset>
                      </wp:positionV>
                      <wp:extent cx="1771650" cy="0"/>
                      <wp:effectExtent l="10160" t="10160" r="8890" b="8890"/>
                      <wp:wrapNone/>
                      <wp:docPr id="104" name="Straight Arrow Connector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71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5BD2565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04" o:spid="_x0000_s1026" type="#_x0000_t32" style="position:absolute;margin-left:56.35pt;margin-top:34.2pt;width:139.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" strokeweight=".5pt"/>
                  </w:pict>
                </mc:Fallback>
              </mc:AlternateContent>
            </w:r>
            <w:r w:rsidRPr="0070590A">
              <w:rPr>
                <w:b/>
              </w:rPr>
              <w:t>CỘNG HÒA XÃ HỘI CHỦ NGHĨA VIỆT NAM</w:t>
            </w:r>
            <w:r w:rsidRPr="0070590A">
              <w:rPr>
                <w:b/>
                <w:sz w:val="28"/>
                <w:szCs w:val="28"/>
              </w:rPr>
              <w:br/>
              <w:t>Độc lập - Tự do - Hạnh phúc</w:t>
            </w:r>
          </w:p>
        </w:tc>
      </w:tr>
      <w:tr w:rsidR="0070590A" w:rsidRPr="0070590A" w:rsidTr="00260CBC">
        <w:trPr>
          <w:jc w:val="center"/>
        </w:trPr>
        <w:tc>
          <w:tcPr>
            <w:tcW w:w="4250" w:type="dxa"/>
          </w:tcPr>
          <w:p w:rsidR="006D3234" w:rsidRPr="0070590A" w:rsidRDefault="001A3C57" w:rsidP="006D3234">
            <w:pPr>
              <w:spacing w:before="120"/>
              <w:ind w:firstLine="0"/>
              <w:jc w:val="center"/>
              <w:rPr>
                <w:sz w:val="28"/>
                <w:szCs w:val="28"/>
              </w:rPr>
            </w:pPr>
            <w:r w:rsidRPr="009B51C4"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0" allowOverlap="0" wp14:anchorId="4E88C29A" wp14:editId="6F9E6F6D">
                      <wp:simplePos x="0" y="0"/>
                      <wp:positionH relativeFrom="column">
                        <wp:posOffset>241300</wp:posOffset>
                      </wp:positionH>
                      <wp:positionV relativeFrom="page">
                        <wp:posOffset>2359660</wp:posOffset>
                      </wp:positionV>
                      <wp:extent cx="978195" cy="1222744"/>
                      <wp:effectExtent l="0" t="0" r="12700" b="1587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8195" cy="122274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60CBC" w:rsidRPr="00260CBC" w:rsidRDefault="00260CBC" w:rsidP="00260CBC">
                                  <w:pPr>
                                    <w:ind w:firstLine="0"/>
                                    <w:jc w:val="center"/>
                                    <w:rPr>
                                      <w:sz w:val="32"/>
                                      <w:szCs w:val="32"/>
                                    </w:rPr>
                                  </w:pPr>
                                  <w:r w:rsidRPr="00260CBC">
                                    <w:rPr>
                                      <w:sz w:val="32"/>
                                      <w:szCs w:val="32"/>
                                    </w:rPr>
                                    <w:t>Ảnh 3x4, đóng dấu giáp lai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88C29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9pt;margin-top:185.8pt;width:77pt;height:96.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" o:allowincell="f" o:allowoverlap="f">
                      <v:textbox>
                        <w:txbxContent>
                          <w:p w:rsidR="00260CBC" w:rsidRPr="00260CBC" w:rsidRDefault="00260CBC" w:rsidP="00260CBC">
                            <w:pPr>
                              <w:ind w:firstLine="0"/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260CBC">
                              <w:rPr>
                                <w:sz w:val="32"/>
                                <w:szCs w:val="32"/>
                              </w:rPr>
                              <w:t>Ảnh 3x4, đóng dấu giáp lai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136EB7" w:rsidRPr="0070590A">
              <w:rPr>
                <w:noProof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4B9A6E" wp14:editId="23705597">
                      <wp:simplePos x="0" y="0"/>
                      <wp:positionH relativeFrom="column">
                        <wp:posOffset>942975</wp:posOffset>
                      </wp:positionH>
                      <wp:positionV relativeFrom="paragraph">
                        <wp:posOffset>7147</wp:posOffset>
                      </wp:positionV>
                      <wp:extent cx="621030" cy="0"/>
                      <wp:effectExtent l="0" t="0" r="26670" b="19050"/>
                      <wp:wrapNone/>
                      <wp:docPr id="105" name="Straight Arrow Connector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210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63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856C32" id="Straight Arrow Connector 105" o:spid="_x0000_s1026" type="#_x0000_t32" style="position:absolute;margin-left:74.25pt;margin-top:.55pt;width:48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" strokeweight=".5pt"/>
                  </w:pict>
                </mc:Fallback>
              </mc:AlternateContent>
            </w:r>
          </w:p>
        </w:tc>
        <w:tc>
          <w:tcPr>
            <w:tcW w:w="5274" w:type="dxa"/>
          </w:tcPr>
          <w:p w:rsidR="006D3234" w:rsidRPr="0070590A" w:rsidRDefault="006D3234" w:rsidP="006D3234">
            <w:pPr>
              <w:spacing w:before="120"/>
              <w:ind w:firstLine="0"/>
              <w:jc w:val="center"/>
              <w:rPr>
                <w:b/>
                <w:i/>
                <w:sz w:val="28"/>
                <w:szCs w:val="28"/>
              </w:rPr>
            </w:pPr>
            <w:r w:rsidRPr="0070590A">
              <w:rPr>
                <w:i/>
                <w:sz w:val="28"/>
                <w:szCs w:val="28"/>
              </w:rPr>
              <w:t xml:space="preserve"> </w:t>
            </w:r>
            <w:r w:rsidRPr="0070590A">
              <w:rPr>
                <w:sz w:val="28"/>
                <w:szCs w:val="28"/>
              </w:rPr>
              <w:t>............</w:t>
            </w:r>
            <w:r w:rsidRPr="0070590A">
              <w:rPr>
                <w:i/>
                <w:sz w:val="28"/>
                <w:szCs w:val="28"/>
              </w:rPr>
              <w:t xml:space="preserve">, ngày </w:t>
            </w:r>
            <w:r w:rsidRPr="0070590A">
              <w:rPr>
                <w:sz w:val="28"/>
                <w:szCs w:val="28"/>
              </w:rPr>
              <w:t>....</w:t>
            </w:r>
            <w:r w:rsidRPr="0070590A">
              <w:rPr>
                <w:i/>
                <w:sz w:val="28"/>
                <w:szCs w:val="28"/>
              </w:rPr>
              <w:t xml:space="preserve"> tháng </w:t>
            </w:r>
            <w:r w:rsidRPr="0070590A">
              <w:rPr>
                <w:sz w:val="28"/>
                <w:szCs w:val="28"/>
              </w:rPr>
              <w:t>....</w:t>
            </w:r>
            <w:r w:rsidRPr="0070590A">
              <w:rPr>
                <w:i/>
                <w:sz w:val="28"/>
                <w:szCs w:val="28"/>
              </w:rPr>
              <w:t xml:space="preserve"> năm </w:t>
            </w:r>
            <w:r w:rsidRPr="0070590A">
              <w:rPr>
                <w:sz w:val="28"/>
                <w:szCs w:val="28"/>
              </w:rPr>
              <w:t>......</w:t>
            </w:r>
          </w:p>
        </w:tc>
      </w:tr>
    </w:tbl>
    <w:p w:rsidR="006D3234" w:rsidRPr="0070590A" w:rsidRDefault="006D3234" w:rsidP="006D3234">
      <w:pPr>
        <w:spacing w:before="120"/>
        <w:ind w:firstLine="0"/>
        <w:rPr>
          <w:sz w:val="28"/>
          <w:szCs w:val="28"/>
        </w:rPr>
      </w:pPr>
    </w:p>
    <w:p w:rsidR="006D3234" w:rsidRPr="0070590A" w:rsidRDefault="006D3234" w:rsidP="006D3234">
      <w:pPr>
        <w:spacing w:before="120"/>
        <w:ind w:firstLine="0"/>
        <w:jc w:val="center"/>
        <w:rPr>
          <w:b/>
          <w:sz w:val="28"/>
          <w:szCs w:val="28"/>
        </w:rPr>
      </w:pPr>
      <w:r w:rsidRPr="0070590A">
        <w:rPr>
          <w:b/>
          <w:sz w:val="28"/>
          <w:szCs w:val="28"/>
        </w:rPr>
        <w:t>BẢN TÓM TẮT LÝ LỊCH</w:t>
      </w:r>
    </w:p>
    <w:p w:rsidR="006D3234" w:rsidRPr="0070590A" w:rsidRDefault="00260CBC" w:rsidP="00260CBC">
      <w:pPr>
        <w:ind w:firstLine="0"/>
        <w:jc w:val="center"/>
        <w:rPr>
          <w:b/>
          <w:sz w:val="28"/>
          <w:szCs w:val="28"/>
        </w:rPr>
      </w:pPr>
      <w:r w:rsidRPr="0070590A">
        <w:rPr>
          <w:b/>
          <w:sz w:val="28"/>
          <w:szCs w:val="28"/>
        </w:rPr>
        <w:t xml:space="preserve">Người </w:t>
      </w:r>
      <w:r w:rsidR="008F092A">
        <w:rPr>
          <w:b/>
          <w:sz w:val="28"/>
          <w:szCs w:val="28"/>
        </w:rPr>
        <w:t>sử dụng trái phép chất ma túy</w:t>
      </w:r>
    </w:p>
    <w:p w:rsidR="006D3234" w:rsidRPr="0070590A" w:rsidRDefault="006D3234" w:rsidP="006D3234">
      <w:pPr>
        <w:ind w:firstLine="0"/>
        <w:jc w:val="center"/>
        <w:rPr>
          <w:b/>
          <w:sz w:val="28"/>
          <w:szCs w:val="28"/>
        </w:rPr>
      </w:pPr>
      <w:r w:rsidRPr="0070590A"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27903D5A" wp14:editId="638E61B6">
                <wp:simplePos x="0" y="0"/>
                <wp:positionH relativeFrom="column">
                  <wp:posOffset>1838960</wp:posOffset>
                </wp:positionH>
                <wp:positionV relativeFrom="paragraph">
                  <wp:posOffset>1905</wp:posOffset>
                </wp:positionV>
                <wp:extent cx="2251710" cy="0"/>
                <wp:effectExtent l="10160" t="10795" r="5080" b="8255"/>
                <wp:wrapNone/>
                <wp:docPr id="103" name="Straight Arrow Connector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517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EA9094" id="Straight Arrow Connector 103" o:spid="_x0000_s1026" type="#_x0000_t32" style="position:absolute;margin-left:144.8pt;margin-top:.15pt;width:177.3pt;height: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"/>
            </w:pict>
          </mc:Fallback>
        </mc:AlternateContent>
      </w:r>
    </w:p>
    <w:p w:rsidR="001A3C57" w:rsidRDefault="001A3C57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</w:p>
    <w:p w:rsidR="001B734C" w:rsidRPr="001B734C" w:rsidRDefault="001B734C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1. Họ và tên:</w:t>
      </w:r>
      <w:r w:rsidRPr="001B734C">
        <w:rPr>
          <w:sz w:val="28"/>
          <w:szCs w:val="28"/>
        </w:rPr>
        <w:tab/>
      </w:r>
    </w:p>
    <w:p w:rsidR="001B734C" w:rsidRPr="001B734C" w:rsidRDefault="001B734C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2. Tên gọi khác:</w:t>
      </w:r>
      <w:r w:rsidRPr="001B734C">
        <w:rPr>
          <w:sz w:val="28"/>
          <w:szCs w:val="28"/>
        </w:rPr>
        <w:tab/>
      </w:r>
    </w:p>
    <w:p w:rsidR="001B734C" w:rsidRPr="001B734C" w:rsidRDefault="001B734C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3. Giới tính (Nam/Nữ):</w:t>
      </w:r>
      <w:r w:rsidRPr="001B734C">
        <w:rPr>
          <w:sz w:val="28"/>
          <w:szCs w:val="28"/>
        </w:rPr>
        <w:tab/>
      </w:r>
    </w:p>
    <w:p w:rsidR="001B734C" w:rsidRPr="001B734C" w:rsidRDefault="001B734C" w:rsidP="006A5440">
      <w:pPr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4. Ngày, tháng, năm sinh: ............/............./...........</w:t>
      </w:r>
    </w:p>
    <w:p w:rsidR="00FE6715" w:rsidRDefault="001B734C" w:rsidP="00FE6715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 xml:space="preserve">5. </w:t>
      </w:r>
      <w:r w:rsidR="00FE6715">
        <w:rPr>
          <w:sz w:val="28"/>
          <w:szCs w:val="28"/>
        </w:rPr>
        <w:t>Quê quán</w:t>
      </w:r>
      <w:r w:rsidR="00FE6715" w:rsidRPr="001B734C">
        <w:rPr>
          <w:sz w:val="28"/>
          <w:szCs w:val="28"/>
        </w:rPr>
        <w:t>:</w:t>
      </w:r>
      <w:r w:rsidR="00FE6715" w:rsidRPr="001B734C">
        <w:rPr>
          <w:sz w:val="28"/>
          <w:szCs w:val="28"/>
        </w:rPr>
        <w:tab/>
      </w:r>
    </w:p>
    <w:p w:rsidR="00FE6715" w:rsidRDefault="00FE6715" w:rsidP="00FE6715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6. Nơi thường trú</w:t>
      </w:r>
      <w:r w:rsidR="00794DD6">
        <w:rPr>
          <w:sz w:val="28"/>
          <w:szCs w:val="28"/>
        </w:rPr>
        <w:t>/tạm trú</w:t>
      </w:r>
      <w:r>
        <w:rPr>
          <w:sz w:val="28"/>
          <w:szCs w:val="28"/>
        </w:rPr>
        <w:t>:</w:t>
      </w:r>
      <w:r>
        <w:rPr>
          <w:sz w:val="28"/>
          <w:szCs w:val="28"/>
        </w:rPr>
        <w:tab/>
      </w:r>
    </w:p>
    <w:p w:rsidR="00FE6715" w:rsidRDefault="00FE6715" w:rsidP="00FE6715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7. Nơi ở hiện tại:</w:t>
      </w:r>
      <w:r>
        <w:rPr>
          <w:sz w:val="28"/>
          <w:szCs w:val="28"/>
        </w:rPr>
        <w:tab/>
      </w:r>
    </w:p>
    <w:p w:rsidR="004544E5" w:rsidRDefault="00FE6715" w:rsidP="006A5440">
      <w:pPr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8. </w:t>
      </w:r>
      <w:r w:rsidR="001B734C" w:rsidRPr="001B734C">
        <w:rPr>
          <w:sz w:val="28"/>
          <w:szCs w:val="28"/>
        </w:rPr>
        <w:t>Số CMND/CCCD:.............................</w:t>
      </w:r>
      <w:r w:rsidR="004544E5">
        <w:rPr>
          <w:sz w:val="28"/>
          <w:szCs w:val="28"/>
        </w:rPr>
        <w:t>..</w:t>
      </w:r>
      <w:r w:rsidR="001B734C" w:rsidRPr="001B734C">
        <w:rPr>
          <w:sz w:val="28"/>
          <w:szCs w:val="28"/>
        </w:rPr>
        <w:t>..............</w:t>
      </w:r>
      <w:r w:rsidR="004544E5">
        <w:rPr>
          <w:sz w:val="28"/>
          <w:szCs w:val="28"/>
        </w:rPr>
        <w:t xml:space="preserve"> nơi cấp: .........................................</w:t>
      </w:r>
      <w:r w:rsidR="001B734C" w:rsidRPr="001B734C">
        <w:rPr>
          <w:sz w:val="28"/>
          <w:szCs w:val="28"/>
        </w:rPr>
        <w:t>..</w:t>
      </w:r>
      <w:r w:rsidR="004544E5">
        <w:rPr>
          <w:sz w:val="28"/>
          <w:szCs w:val="28"/>
        </w:rPr>
        <w:t xml:space="preserve"> </w:t>
      </w:r>
      <w:r w:rsidR="001B734C" w:rsidRPr="001B734C">
        <w:rPr>
          <w:sz w:val="28"/>
          <w:szCs w:val="28"/>
        </w:rPr>
        <w:t>ngày cấp</w:t>
      </w:r>
      <w:r w:rsidR="004544E5">
        <w:rPr>
          <w:sz w:val="28"/>
          <w:szCs w:val="28"/>
        </w:rPr>
        <w:t xml:space="preserve"> </w:t>
      </w:r>
      <w:r w:rsidR="001B734C" w:rsidRPr="001B734C">
        <w:rPr>
          <w:sz w:val="28"/>
          <w:szCs w:val="28"/>
        </w:rPr>
        <w:t>.</w:t>
      </w:r>
      <w:r w:rsidR="004544E5">
        <w:rPr>
          <w:sz w:val="28"/>
          <w:szCs w:val="28"/>
        </w:rPr>
        <w:t>......</w:t>
      </w:r>
      <w:r w:rsidR="001B734C" w:rsidRPr="001B734C">
        <w:rPr>
          <w:sz w:val="28"/>
          <w:szCs w:val="28"/>
        </w:rPr>
        <w:t>...../............/.......</w:t>
      </w:r>
      <w:r w:rsidR="00794DD6">
        <w:rPr>
          <w:sz w:val="28"/>
          <w:szCs w:val="28"/>
        </w:rPr>
        <w:t>..</w:t>
      </w:r>
      <w:r w:rsidR="001B734C" w:rsidRPr="001B734C">
        <w:rPr>
          <w:sz w:val="28"/>
          <w:szCs w:val="28"/>
        </w:rPr>
        <w:t>..</w:t>
      </w:r>
    </w:p>
    <w:p w:rsidR="00FE6715" w:rsidRPr="001B734C" w:rsidRDefault="00FE6715" w:rsidP="00FE6715">
      <w:pPr>
        <w:tabs>
          <w:tab w:val="left" w:pos="5670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9</w:t>
      </w:r>
      <w:r w:rsidRPr="001B734C">
        <w:rPr>
          <w:sz w:val="28"/>
          <w:szCs w:val="28"/>
        </w:rPr>
        <w:t xml:space="preserve">. Dân tộc:              Kinh: </w:t>
      </w:r>
      <w:r w:rsidRPr="009615BA">
        <w:rPr>
          <w:sz w:val="28"/>
          <w:szCs w:val="28"/>
        </w:rPr>
        <w:t>□</w:t>
      </w:r>
      <w:r w:rsidRPr="001B734C">
        <w:rPr>
          <w:sz w:val="28"/>
          <w:szCs w:val="28"/>
        </w:rPr>
        <w:t xml:space="preserve">    </w:t>
      </w:r>
      <w:r w:rsidRPr="001B734C">
        <w:rPr>
          <w:sz w:val="28"/>
          <w:szCs w:val="28"/>
        </w:rPr>
        <w:tab/>
        <w:t xml:space="preserve">Khác: </w:t>
      </w:r>
      <w:r>
        <w:rPr>
          <w:sz w:val="28"/>
          <w:szCs w:val="28"/>
        </w:rPr>
        <w:t>............</w:t>
      </w:r>
    </w:p>
    <w:p w:rsidR="00FE6715" w:rsidRPr="001B734C" w:rsidRDefault="00FE6715" w:rsidP="00FE6715">
      <w:pPr>
        <w:tabs>
          <w:tab w:val="left" w:pos="5670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10</w:t>
      </w:r>
      <w:r w:rsidRPr="001B734C">
        <w:rPr>
          <w:sz w:val="28"/>
          <w:szCs w:val="28"/>
        </w:rPr>
        <w:t>. Tôn giáo:            Có: □</w:t>
      </w:r>
      <w:r w:rsidRPr="001B734C">
        <w:rPr>
          <w:sz w:val="28"/>
          <w:szCs w:val="28"/>
        </w:rPr>
        <w:tab/>
        <w:t>Không: □</w:t>
      </w:r>
    </w:p>
    <w:p w:rsidR="001B734C" w:rsidRPr="001B734C" w:rsidRDefault="00FE6715" w:rsidP="006A5440">
      <w:pPr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11</w:t>
      </w:r>
      <w:r w:rsidR="001B734C" w:rsidRPr="001B734C">
        <w:rPr>
          <w:sz w:val="28"/>
          <w:szCs w:val="28"/>
        </w:rPr>
        <w:t>. Trình độ văn hóa: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8"/>
        <w:gridCol w:w="4536"/>
        <w:gridCol w:w="2799"/>
      </w:tblGrid>
      <w:tr w:rsidR="001B734C" w:rsidRPr="001B734C" w:rsidTr="004544E5">
        <w:tc>
          <w:tcPr>
            <w:tcW w:w="2518" w:type="dxa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Chưa đi học: □</w:t>
            </w:r>
          </w:p>
        </w:tc>
        <w:tc>
          <w:tcPr>
            <w:tcW w:w="4536" w:type="dxa"/>
          </w:tcPr>
          <w:p w:rsidR="001B734C" w:rsidRPr="001B734C" w:rsidRDefault="001B734C" w:rsidP="008607B2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 xml:space="preserve">+ </w:t>
            </w:r>
            <w:r w:rsidR="008607B2">
              <w:rPr>
                <w:sz w:val="28"/>
                <w:szCs w:val="28"/>
              </w:rPr>
              <w:t>Tiểu học</w:t>
            </w:r>
            <w:r w:rsidRPr="001B734C">
              <w:rPr>
                <w:sz w:val="28"/>
                <w:szCs w:val="28"/>
              </w:rPr>
              <w:t>: □</w:t>
            </w:r>
          </w:p>
        </w:tc>
        <w:tc>
          <w:tcPr>
            <w:tcW w:w="2799" w:type="dxa"/>
          </w:tcPr>
          <w:p w:rsidR="001B734C" w:rsidRPr="001B734C" w:rsidRDefault="001B734C" w:rsidP="008607B2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 xml:space="preserve">+ </w:t>
            </w:r>
            <w:r w:rsidR="008607B2">
              <w:rPr>
                <w:sz w:val="28"/>
                <w:szCs w:val="28"/>
              </w:rPr>
              <w:t>THCS</w:t>
            </w:r>
            <w:r w:rsidRPr="001B734C">
              <w:rPr>
                <w:sz w:val="28"/>
                <w:szCs w:val="28"/>
              </w:rPr>
              <w:t>: □</w:t>
            </w:r>
          </w:p>
        </w:tc>
      </w:tr>
      <w:tr w:rsidR="001B734C" w:rsidRPr="001B734C" w:rsidTr="004544E5">
        <w:tc>
          <w:tcPr>
            <w:tcW w:w="2518" w:type="dxa"/>
          </w:tcPr>
          <w:p w:rsidR="001B734C" w:rsidRPr="001B734C" w:rsidRDefault="001B734C" w:rsidP="008607B2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 xml:space="preserve">+ </w:t>
            </w:r>
            <w:r w:rsidR="008607B2">
              <w:rPr>
                <w:sz w:val="28"/>
                <w:szCs w:val="28"/>
              </w:rPr>
              <w:t>THPT</w:t>
            </w:r>
            <w:r w:rsidRPr="001B734C">
              <w:rPr>
                <w:sz w:val="28"/>
                <w:szCs w:val="28"/>
              </w:rPr>
              <w:t>: □</w:t>
            </w:r>
          </w:p>
        </w:tc>
        <w:tc>
          <w:tcPr>
            <w:tcW w:w="4536" w:type="dxa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Đại học, trung cấp, cao đẳng: □</w:t>
            </w:r>
          </w:p>
        </w:tc>
        <w:tc>
          <w:tcPr>
            <w:tcW w:w="2799" w:type="dxa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Sau đại học: □</w:t>
            </w:r>
          </w:p>
        </w:tc>
      </w:tr>
    </w:tbl>
    <w:p w:rsidR="001B734C" w:rsidRDefault="00FE6715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12</w:t>
      </w:r>
      <w:r w:rsidR="001B734C" w:rsidRPr="001B734C">
        <w:rPr>
          <w:sz w:val="28"/>
          <w:szCs w:val="28"/>
        </w:rPr>
        <w:t xml:space="preserve">. Quốc tịch: </w:t>
      </w:r>
      <w:r w:rsidR="001B734C" w:rsidRPr="001B734C">
        <w:rPr>
          <w:sz w:val="28"/>
          <w:szCs w:val="28"/>
        </w:rPr>
        <w:tab/>
      </w:r>
    </w:p>
    <w:p w:rsidR="0064728D" w:rsidRDefault="0064728D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13. Họ tên cha: </w:t>
      </w:r>
      <w:r>
        <w:rPr>
          <w:sz w:val="28"/>
          <w:szCs w:val="28"/>
        </w:rPr>
        <w:tab/>
      </w:r>
    </w:p>
    <w:p w:rsidR="0064728D" w:rsidRDefault="0064728D" w:rsidP="0064728D">
      <w:pPr>
        <w:tabs>
          <w:tab w:val="left" w:leader="dot" w:pos="5529"/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Số CMND/CCCD</w:t>
      </w:r>
      <w:r>
        <w:rPr>
          <w:sz w:val="28"/>
          <w:szCs w:val="28"/>
        </w:rPr>
        <w:tab/>
        <w:t xml:space="preserve"> nơi cấp </w:t>
      </w:r>
      <w:r>
        <w:rPr>
          <w:sz w:val="28"/>
          <w:szCs w:val="28"/>
        </w:rPr>
        <w:tab/>
      </w:r>
    </w:p>
    <w:p w:rsidR="0064728D" w:rsidRDefault="0064728D" w:rsidP="0064728D">
      <w:pPr>
        <w:tabs>
          <w:tab w:val="left" w:leader="dot" w:pos="5529"/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ngày cấp</w:t>
      </w:r>
      <w:r w:rsidRPr="0064728D">
        <w:rPr>
          <w:sz w:val="28"/>
          <w:szCs w:val="28"/>
        </w:rPr>
        <w:t xml:space="preserve"> ............/............/..........</w:t>
      </w:r>
    </w:p>
    <w:p w:rsidR="0064728D" w:rsidRDefault="0064728D" w:rsidP="0064728D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14. Họ tên mẹ:</w:t>
      </w:r>
      <w:r>
        <w:rPr>
          <w:sz w:val="28"/>
          <w:szCs w:val="28"/>
        </w:rPr>
        <w:tab/>
      </w:r>
    </w:p>
    <w:p w:rsidR="0064728D" w:rsidRDefault="0064728D" w:rsidP="0064728D">
      <w:pPr>
        <w:tabs>
          <w:tab w:val="left" w:leader="dot" w:pos="5529"/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Số CMND/CCCD</w:t>
      </w:r>
      <w:r>
        <w:rPr>
          <w:sz w:val="28"/>
          <w:szCs w:val="28"/>
        </w:rPr>
        <w:tab/>
        <w:t xml:space="preserve"> nơi cấp </w:t>
      </w:r>
      <w:r>
        <w:rPr>
          <w:sz w:val="28"/>
          <w:szCs w:val="28"/>
        </w:rPr>
        <w:tab/>
      </w:r>
    </w:p>
    <w:p w:rsidR="0064728D" w:rsidRDefault="0064728D" w:rsidP="0064728D">
      <w:pPr>
        <w:tabs>
          <w:tab w:val="left" w:leader="dot" w:pos="5529"/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ngày cấp </w:t>
      </w:r>
      <w:r w:rsidRPr="0064728D">
        <w:rPr>
          <w:sz w:val="28"/>
          <w:szCs w:val="28"/>
        </w:rPr>
        <w:t>............/............/..........</w:t>
      </w:r>
    </w:p>
    <w:p w:rsidR="001B734C" w:rsidRPr="001B734C" w:rsidRDefault="001B734C" w:rsidP="006A5440">
      <w:pPr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1</w:t>
      </w:r>
      <w:r w:rsidR="0064728D">
        <w:rPr>
          <w:sz w:val="28"/>
          <w:szCs w:val="28"/>
        </w:rPr>
        <w:t>5</w:t>
      </w:r>
      <w:r w:rsidRPr="001B734C">
        <w:rPr>
          <w:sz w:val="28"/>
          <w:szCs w:val="28"/>
        </w:rPr>
        <w:t>. Nghề nghiệp</w:t>
      </w:r>
      <w:r w:rsidR="00FE6715">
        <w:rPr>
          <w:sz w:val="28"/>
          <w:szCs w:val="28"/>
        </w:rPr>
        <w:t>; Nơi làm việc/học tập</w:t>
      </w:r>
      <w:r w:rsidRPr="001B734C">
        <w:rPr>
          <w:sz w:val="28"/>
          <w:szCs w:val="28"/>
        </w:rPr>
        <w:t>:</w:t>
      </w:r>
    </w:p>
    <w:p w:rsidR="008607B2" w:rsidRDefault="008607B2" w:rsidP="008607B2">
      <w:pPr>
        <w:tabs>
          <w:tab w:val="left" w:leader="dot" w:pos="9637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8607B2" w:rsidRDefault="008607B2" w:rsidP="008607B2">
      <w:pPr>
        <w:tabs>
          <w:tab w:val="left" w:leader="dot" w:pos="9637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</w:p>
    <w:p w:rsidR="008607B2" w:rsidRDefault="008607B2" w:rsidP="008607B2">
      <w:pPr>
        <w:tabs>
          <w:tab w:val="left" w:leader="dot" w:pos="9637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1B734C" w:rsidRPr="001B734C" w:rsidRDefault="001B734C" w:rsidP="006A5440">
      <w:pPr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1</w:t>
      </w:r>
      <w:r w:rsidR="0064728D">
        <w:rPr>
          <w:sz w:val="28"/>
          <w:szCs w:val="28"/>
        </w:rPr>
        <w:t>6</w:t>
      </w:r>
      <w:r w:rsidRPr="001B734C">
        <w:rPr>
          <w:sz w:val="28"/>
          <w:szCs w:val="28"/>
        </w:rPr>
        <w:t>. Nhân thân</w:t>
      </w:r>
      <w:r w:rsidR="00017C36">
        <w:rPr>
          <w:sz w:val="28"/>
          <w:szCs w:val="28"/>
        </w:rPr>
        <w:t>: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4544E5" w:rsidRPr="001B734C" w:rsidTr="004544E5">
        <w:tc>
          <w:tcPr>
            <w:tcW w:w="5000" w:type="pct"/>
          </w:tcPr>
          <w:p w:rsidR="004544E5" w:rsidRPr="001B734C" w:rsidRDefault="004544E5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Có tiền án các tội về ma túy: □</w:t>
            </w:r>
          </w:p>
        </w:tc>
      </w:tr>
      <w:tr w:rsidR="00017C36" w:rsidRPr="001B734C" w:rsidTr="00223BE0">
        <w:tc>
          <w:tcPr>
            <w:tcW w:w="5000" w:type="pct"/>
          </w:tcPr>
          <w:p w:rsidR="00017C36" w:rsidRPr="001B734C" w:rsidRDefault="00017C36" w:rsidP="00223BE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Bị xử lý vi phạm hành chính về ma túy: □</w:t>
            </w:r>
          </w:p>
        </w:tc>
      </w:tr>
      <w:tr w:rsidR="004544E5" w:rsidRPr="001B734C" w:rsidTr="004544E5">
        <w:tc>
          <w:tcPr>
            <w:tcW w:w="5000" w:type="pct"/>
          </w:tcPr>
          <w:p w:rsidR="004544E5" w:rsidRPr="001B734C" w:rsidRDefault="004544E5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Có tiền án về tội phạm khác: □</w:t>
            </w:r>
          </w:p>
        </w:tc>
      </w:tr>
      <w:tr w:rsidR="004544E5" w:rsidRPr="001B734C" w:rsidTr="004544E5">
        <w:tc>
          <w:tcPr>
            <w:tcW w:w="5000" w:type="pct"/>
          </w:tcPr>
          <w:p w:rsidR="004544E5" w:rsidRPr="001B734C" w:rsidRDefault="004544E5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Bị xử lý vi phạm hành chính khác: □</w:t>
            </w:r>
          </w:p>
        </w:tc>
      </w:tr>
    </w:tbl>
    <w:p w:rsidR="004544E5" w:rsidRDefault="004544E5" w:rsidP="006A5440">
      <w:pPr>
        <w:tabs>
          <w:tab w:val="left" w:pos="4820"/>
          <w:tab w:val="left" w:pos="6663"/>
          <w:tab w:val="left" w:pos="6946"/>
        </w:tabs>
        <w:spacing w:line="288" w:lineRule="auto"/>
        <w:ind w:firstLine="0"/>
        <w:rPr>
          <w:sz w:val="28"/>
          <w:szCs w:val="28"/>
        </w:rPr>
      </w:pPr>
      <w:r w:rsidRPr="004544E5">
        <w:rPr>
          <w:sz w:val="28"/>
          <w:szCs w:val="28"/>
        </w:rPr>
        <w:t>Các quyết định xử phạt hành chính về hành vi sử dụng trái phép chất ma túy</w:t>
      </w:r>
    </w:p>
    <w:p w:rsidR="004544E5" w:rsidRDefault="004544E5" w:rsidP="006A5440">
      <w:pPr>
        <w:tabs>
          <w:tab w:val="left" w:leader="dot" w:pos="9356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Lần 1: </w:t>
      </w:r>
      <w:r>
        <w:rPr>
          <w:sz w:val="28"/>
          <w:szCs w:val="28"/>
        </w:rPr>
        <w:tab/>
      </w:r>
    </w:p>
    <w:p w:rsidR="004544E5" w:rsidRDefault="004544E5" w:rsidP="006A5440">
      <w:pPr>
        <w:tabs>
          <w:tab w:val="left" w:leader="dot" w:pos="9356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Lần 2: </w:t>
      </w:r>
      <w:r>
        <w:rPr>
          <w:sz w:val="28"/>
          <w:szCs w:val="28"/>
        </w:rPr>
        <w:tab/>
      </w:r>
    </w:p>
    <w:p w:rsidR="004544E5" w:rsidRDefault="004544E5" w:rsidP="006A5440">
      <w:pPr>
        <w:tabs>
          <w:tab w:val="left" w:leader="dot" w:pos="9356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Lần 3: </w:t>
      </w:r>
      <w:r>
        <w:rPr>
          <w:sz w:val="28"/>
          <w:szCs w:val="28"/>
        </w:rPr>
        <w:tab/>
      </w:r>
    </w:p>
    <w:p w:rsidR="004544E5" w:rsidRDefault="004544E5" w:rsidP="006A5440">
      <w:pPr>
        <w:tabs>
          <w:tab w:val="left" w:leader="dot" w:pos="9356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1B734C" w:rsidRPr="001B734C" w:rsidRDefault="001B734C" w:rsidP="006A5440">
      <w:pPr>
        <w:tabs>
          <w:tab w:val="left" w:pos="4820"/>
          <w:tab w:val="left" w:pos="6663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1</w:t>
      </w:r>
      <w:r w:rsidR="0064728D">
        <w:rPr>
          <w:sz w:val="28"/>
          <w:szCs w:val="28"/>
        </w:rPr>
        <w:t>7</w:t>
      </w:r>
      <w:r w:rsidRPr="001B734C">
        <w:rPr>
          <w:sz w:val="28"/>
          <w:szCs w:val="28"/>
        </w:rPr>
        <w:t>. Có biểu hiện</w:t>
      </w:r>
      <w:r w:rsidR="009B51C4">
        <w:rPr>
          <w:sz w:val="28"/>
          <w:szCs w:val="28"/>
        </w:rPr>
        <w:t xml:space="preserve"> loạn thần (</w:t>
      </w:r>
      <w:r w:rsidRPr="001B734C">
        <w:rPr>
          <w:sz w:val="28"/>
          <w:szCs w:val="28"/>
        </w:rPr>
        <w:t>ngáo đá</w:t>
      </w:r>
      <w:r w:rsidR="009B51C4">
        <w:rPr>
          <w:sz w:val="28"/>
          <w:szCs w:val="28"/>
        </w:rPr>
        <w:t>)</w:t>
      </w:r>
      <w:r w:rsidRPr="001B734C">
        <w:rPr>
          <w:sz w:val="28"/>
          <w:szCs w:val="28"/>
        </w:rPr>
        <w:t xml:space="preserve">: </w:t>
      </w:r>
      <w:r w:rsidRPr="001B734C">
        <w:rPr>
          <w:sz w:val="28"/>
          <w:szCs w:val="28"/>
        </w:rPr>
        <w:tab/>
        <w:t xml:space="preserve">Có: □ </w:t>
      </w:r>
      <w:r w:rsidRPr="001B734C">
        <w:rPr>
          <w:sz w:val="28"/>
          <w:szCs w:val="28"/>
        </w:rPr>
        <w:tab/>
        <w:t>Không: □</w:t>
      </w:r>
    </w:p>
    <w:p w:rsidR="006A5440" w:rsidRDefault="001B734C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1</w:t>
      </w:r>
      <w:r w:rsidR="0064728D">
        <w:rPr>
          <w:sz w:val="28"/>
          <w:szCs w:val="28"/>
        </w:rPr>
        <w:t>8</w:t>
      </w:r>
      <w:r w:rsidRPr="001B734C">
        <w:rPr>
          <w:sz w:val="28"/>
          <w:szCs w:val="28"/>
        </w:rPr>
        <w:t xml:space="preserve">. Thời điểm </w:t>
      </w:r>
      <w:r w:rsidR="008607B2">
        <w:rPr>
          <w:sz w:val="28"/>
          <w:szCs w:val="28"/>
        </w:rPr>
        <w:t xml:space="preserve">người </w:t>
      </w:r>
      <w:r w:rsidR="008F092A">
        <w:rPr>
          <w:sz w:val="28"/>
          <w:szCs w:val="28"/>
        </w:rPr>
        <w:t>sử dụng trái phép chất ma túy</w:t>
      </w:r>
      <w:r w:rsidR="008607B2">
        <w:rPr>
          <w:sz w:val="28"/>
          <w:szCs w:val="28"/>
        </w:rPr>
        <w:t xml:space="preserve"> khai</w:t>
      </w:r>
      <w:r w:rsidR="008F092A">
        <w:rPr>
          <w:sz w:val="28"/>
          <w:szCs w:val="28"/>
        </w:rPr>
        <w:t xml:space="preserve"> nhận</w:t>
      </w:r>
      <w:r w:rsidR="008607B2">
        <w:rPr>
          <w:sz w:val="28"/>
          <w:szCs w:val="28"/>
        </w:rPr>
        <w:t xml:space="preserve"> </w:t>
      </w:r>
      <w:r w:rsidRPr="001B734C">
        <w:rPr>
          <w:sz w:val="28"/>
          <w:szCs w:val="28"/>
        </w:rPr>
        <w:t xml:space="preserve">bắt đầu sử dụng trái phép chất ma túy: </w:t>
      </w:r>
    </w:p>
    <w:p w:rsidR="001B734C" w:rsidRDefault="001B734C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ab/>
      </w:r>
    </w:p>
    <w:p w:rsidR="006A5440" w:rsidRPr="001B734C" w:rsidRDefault="006A5440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6A5440" w:rsidRDefault="001B734C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1</w:t>
      </w:r>
      <w:r w:rsidR="0064728D">
        <w:rPr>
          <w:sz w:val="28"/>
          <w:szCs w:val="28"/>
        </w:rPr>
        <w:t>9</w:t>
      </w:r>
      <w:r w:rsidRPr="001B734C">
        <w:rPr>
          <w:sz w:val="28"/>
          <w:szCs w:val="28"/>
        </w:rPr>
        <w:t>. Thời điểm bị phát hiện sử dụng trái phép chất ma túy</w:t>
      </w:r>
      <w:r w:rsidR="008607B2">
        <w:rPr>
          <w:sz w:val="28"/>
          <w:szCs w:val="28"/>
        </w:rPr>
        <w:t xml:space="preserve"> lần đầu tiên</w:t>
      </w:r>
      <w:r w:rsidRPr="001B734C">
        <w:rPr>
          <w:sz w:val="28"/>
          <w:szCs w:val="28"/>
        </w:rPr>
        <w:t xml:space="preserve">: </w:t>
      </w:r>
    </w:p>
    <w:p w:rsidR="006A5440" w:rsidRDefault="006A5440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6A5440" w:rsidRDefault="006A5440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1B734C" w:rsidRPr="001B734C" w:rsidRDefault="001B734C" w:rsidP="006A5440">
      <w:pPr>
        <w:tabs>
          <w:tab w:val="left" w:leader="dot" w:pos="9638"/>
        </w:tabs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ab/>
      </w:r>
    </w:p>
    <w:p w:rsidR="001B734C" w:rsidRPr="001B734C" w:rsidRDefault="0064728D" w:rsidP="006A5440">
      <w:pPr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20</w:t>
      </w:r>
      <w:r w:rsidR="001B734C" w:rsidRPr="001B734C">
        <w:rPr>
          <w:sz w:val="28"/>
          <w:szCs w:val="28"/>
        </w:rPr>
        <w:t>. Loại ma túy sử dụng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6"/>
      </w:tblGrid>
      <w:tr w:rsidR="001B734C" w:rsidRPr="001B734C" w:rsidTr="00017C36">
        <w:tc>
          <w:tcPr>
            <w:tcW w:w="4927" w:type="dxa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Thuốc phiện: □</w:t>
            </w:r>
          </w:p>
        </w:tc>
        <w:tc>
          <w:tcPr>
            <w:tcW w:w="4926" w:type="dxa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Cocain: □</w:t>
            </w:r>
          </w:p>
        </w:tc>
      </w:tr>
      <w:tr w:rsidR="001B734C" w:rsidRPr="001B734C" w:rsidTr="00017C36">
        <w:tc>
          <w:tcPr>
            <w:tcW w:w="4927" w:type="dxa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Heroine: □</w:t>
            </w:r>
          </w:p>
        </w:tc>
        <w:tc>
          <w:tcPr>
            <w:tcW w:w="4926" w:type="dxa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Cần sa: □</w:t>
            </w:r>
          </w:p>
        </w:tc>
      </w:tr>
      <w:tr w:rsidR="001B734C" w:rsidRPr="001B734C" w:rsidTr="00017C36">
        <w:tc>
          <w:tcPr>
            <w:tcW w:w="4927" w:type="dxa"/>
          </w:tcPr>
          <w:p w:rsidR="001B734C" w:rsidRPr="001B734C" w:rsidRDefault="001B734C" w:rsidP="00017C36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Amphetamine/Methampheatamine: □</w:t>
            </w:r>
          </w:p>
        </w:tc>
        <w:tc>
          <w:tcPr>
            <w:tcW w:w="4926" w:type="dxa"/>
          </w:tcPr>
          <w:p w:rsidR="001B734C" w:rsidRPr="001B734C" w:rsidRDefault="00017C36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 Ketamine: </w:t>
            </w:r>
            <w:r w:rsidRPr="00017C36">
              <w:rPr>
                <w:sz w:val="28"/>
                <w:szCs w:val="28"/>
              </w:rPr>
              <w:t>□</w:t>
            </w:r>
          </w:p>
        </w:tc>
      </w:tr>
      <w:tr w:rsidR="00017C36" w:rsidRPr="001B734C" w:rsidTr="00017C36">
        <w:tc>
          <w:tcPr>
            <w:tcW w:w="4927" w:type="dxa"/>
          </w:tcPr>
          <w:p w:rsidR="00017C36" w:rsidRPr="001B734C" w:rsidRDefault="00017C36" w:rsidP="00017C36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Ma túy khác: □</w:t>
            </w:r>
          </w:p>
        </w:tc>
        <w:tc>
          <w:tcPr>
            <w:tcW w:w="4926" w:type="dxa"/>
          </w:tcPr>
          <w:p w:rsidR="00017C36" w:rsidRPr="001B734C" w:rsidRDefault="00017C36" w:rsidP="000E3D91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Sử dụng nhiều loại ma túy: □</w:t>
            </w:r>
          </w:p>
        </w:tc>
      </w:tr>
    </w:tbl>
    <w:p w:rsidR="001B734C" w:rsidRPr="001B734C" w:rsidRDefault="0064728D" w:rsidP="006A5440">
      <w:pPr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21</w:t>
      </w:r>
      <w:r w:rsidR="001B734C" w:rsidRPr="001B734C">
        <w:rPr>
          <w:sz w:val="28"/>
          <w:szCs w:val="28"/>
        </w:rPr>
        <w:t>. Hình thức sử dụng ma túy.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3"/>
      </w:tblGrid>
      <w:tr w:rsidR="006A5440" w:rsidRPr="001B734C" w:rsidTr="006A5440">
        <w:tc>
          <w:tcPr>
            <w:tcW w:w="2573" w:type="pct"/>
          </w:tcPr>
          <w:p w:rsidR="006A5440" w:rsidRPr="001B734C" w:rsidRDefault="006A5440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Tiêm chích: □</w:t>
            </w:r>
          </w:p>
        </w:tc>
        <w:tc>
          <w:tcPr>
            <w:tcW w:w="2427" w:type="pct"/>
          </w:tcPr>
          <w:p w:rsidR="006A5440" w:rsidRPr="001B734C" w:rsidRDefault="006A5440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Hít: □</w:t>
            </w:r>
          </w:p>
        </w:tc>
      </w:tr>
      <w:tr w:rsidR="006A5440" w:rsidRPr="001B734C" w:rsidTr="006A5440">
        <w:tc>
          <w:tcPr>
            <w:tcW w:w="2573" w:type="pct"/>
          </w:tcPr>
          <w:p w:rsidR="006A5440" w:rsidRPr="001B734C" w:rsidRDefault="006A5440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Uống: □</w:t>
            </w:r>
          </w:p>
        </w:tc>
        <w:tc>
          <w:tcPr>
            <w:tcW w:w="2427" w:type="pct"/>
          </w:tcPr>
          <w:p w:rsidR="006A5440" w:rsidRPr="001B734C" w:rsidRDefault="006A5440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Khác: □</w:t>
            </w:r>
          </w:p>
        </w:tc>
      </w:tr>
      <w:tr w:rsidR="006A5440" w:rsidRPr="001B734C" w:rsidTr="006A5440">
        <w:tc>
          <w:tcPr>
            <w:tcW w:w="2573" w:type="pct"/>
          </w:tcPr>
          <w:p w:rsidR="006A5440" w:rsidRPr="001B734C" w:rsidRDefault="006A5440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Sử dụng nhiều hình thức: □</w:t>
            </w:r>
          </w:p>
        </w:tc>
        <w:tc>
          <w:tcPr>
            <w:tcW w:w="2427" w:type="pct"/>
          </w:tcPr>
          <w:p w:rsidR="006A5440" w:rsidRPr="001B734C" w:rsidRDefault="006A5440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</w:p>
        </w:tc>
      </w:tr>
    </w:tbl>
    <w:p w:rsidR="001B734C" w:rsidRPr="001B734C" w:rsidRDefault="001B734C" w:rsidP="006A5440">
      <w:pPr>
        <w:spacing w:line="288" w:lineRule="auto"/>
        <w:ind w:firstLine="0"/>
        <w:rPr>
          <w:sz w:val="28"/>
          <w:szCs w:val="28"/>
        </w:rPr>
      </w:pPr>
      <w:r w:rsidRPr="001B734C">
        <w:rPr>
          <w:sz w:val="28"/>
          <w:szCs w:val="28"/>
        </w:rPr>
        <w:t>2</w:t>
      </w:r>
      <w:r w:rsidR="0064728D">
        <w:rPr>
          <w:sz w:val="28"/>
          <w:szCs w:val="28"/>
        </w:rPr>
        <w:t>2</w:t>
      </w:r>
      <w:r w:rsidRPr="001B734C">
        <w:rPr>
          <w:sz w:val="28"/>
          <w:szCs w:val="28"/>
        </w:rPr>
        <w:t xml:space="preserve">. </w:t>
      </w:r>
      <w:r w:rsidR="008F092A">
        <w:rPr>
          <w:sz w:val="28"/>
          <w:szCs w:val="28"/>
        </w:rPr>
        <w:t>Đã từng cai nghiện: ...........(có/không). Nếu có, số lần cai nghiện:</w:t>
      </w:r>
    </w:p>
    <w:tbl>
      <w:tblPr>
        <w:tblStyle w:val="TableGrid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2268"/>
        <w:gridCol w:w="2268"/>
        <w:gridCol w:w="3366"/>
      </w:tblGrid>
      <w:tr w:rsidR="001B734C" w:rsidRPr="001B734C" w:rsidTr="004544E5">
        <w:tc>
          <w:tcPr>
            <w:tcW w:w="990" w:type="pct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+ 1 lần: □</w:t>
            </w:r>
          </w:p>
        </w:tc>
        <w:tc>
          <w:tcPr>
            <w:tcW w:w="1151" w:type="pct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+ 2 lần: □</w:t>
            </w:r>
          </w:p>
        </w:tc>
        <w:tc>
          <w:tcPr>
            <w:tcW w:w="1151" w:type="pct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+ 3 lần: □</w:t>
            </w:r>
          </w:p>
        </w:tc>
        <w:tc>
          <w:tcPr>
            <w:tcW w:w="1708" w:type="pct"/>
          </w:tcPr>
          <w:p w:rsidR="001B734C" w:rsidRPr="001B734C" w:rsidRDefault="001B734C" w:rsidP="006A5440">
            <w:pPr>
              <w:spacing w:line="288" w:lineRule="auto"/>
              <w:ind w:firstLine="0"/>
              <w:rPr>
                <w:sz w:val="28"/>
                <w:szCs w:val="28"/>
              </w:rPr>
            </w:pPr>
            <w:r w:rsidRPr="001B734C">
              <w:rPr>
                <w:sz w:val="28"/>
                <w:szCs w:val="28"/>
              </w:rPr>
              <w:t>+ Từ 4 lần trở lên: □</w:t>
            </w:r>
          </w:p>
        </w:tc>
      </w:tr>
    </w:tbl>
    <w:p w:rsidR="006D3234" w:rsidRDefault="004544E5" w:rsidP="006A5440">
      <w:pPr>
        <w:tabs>
          <w:tab w:val="right" w:leader="dot" w:pos="9072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Cụ thể</w:t>
      </w:r>
      <w:r w:rsidR="003602C7" w:rsidRPr="003602C7">
        <w:t xml:space="preserve"> </w:t>
      </w:r>
      <w:r w:rsidR="003602C7" w:rsidRPr="003602C7">
        <w:rPr>
          <w:i/>
          <w:sz w:val="28"/>
          <w:szCs w:val="28"/>
        </w:rPr>
        <w:t>(Ghi rõ địa điểm, hình thức, thời gian mỗi lần cai nghiện; số, ngày tháng, cơ quan ban hành Quyết định trong trường hợp cai nghiện bắt buộc)</w:t>
      </w:r>
      <w:r>
        <w:rPr>
          <w:sz w:val="28"/>
          <w:szCs w:val="28"/>
        </w:rPr>
        <w:t>:</w:t>
      </w:r>
    </w:p>
    <w:p w:rsidR="004544E5" w:rsidRDefault="003602C7" w:rsidP="006A5440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02C7" w:rsidRDefault="003602C7" w:rsidP="006A5440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02C7" w:rsidRDefault="003602C7" w:rsidP="006A5440">
      <w:pPr>
        <w:tabs>
          <w:tab w:val="left" w:leader="dot" w:pos="9639"/>
        </w:tabs>
        <w:spacing w:line="288" w:lineRule="auto"/>
        <w:ind w:firstLine="0"/>
        <w:rPr>
          <w:i/>
          <w:sz w:val="28"/>
          <w:szCs w:val="28"/>
        </w:rPr>
      </w:pPr>
      <w:r>
        <w:rPr>
          <w:sz w:val="28"/>
          <w:szCs w:val="28"/>
        </w:rPr>
        <w:t>2</w:t>
      </w:r>
      <w:r w:rsidR="0064728D">
        <w:rPr>
          <w:sz w:val="28"/>
          <w:szCs w:val="28"/>
        </w:rPr>
        <w:t>3</w:t>
      </w:r>
      <w:r>
        <w:rPr>
          <w:sz w:val="28"/>
          <w:szCs w:val="28"/>
        </w:rPr>
        <w:t xml:space="preserve">. Tần suất sử dụng ma túy </w:t>
      </w:r>
      <w:r>
        <w:rPr>
          <w:i/>
          <w:sz w:val="28"/>
          <w:szCs w:val="28"/>
        </w:rPr>
        <w:t>(theo ngày, tuần, tháng)</w:t>
      </w:r>
    </w:p>
    <w:p w:rsidR="003602C7" w:rsidRPr="003602C7" w:rsidRDefault="003602C7" w:rsidP="006A5440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 w:rsidRPr="003602C7">
        <w:rPr>
          <w:sz w:val="28"/>
          <w:szCs w:val="28"/>
        </w:rPr>
        <w:lastRenderedPageBreak/>
        <w:tab/>
      </w:r>
    </w:p>
    <w:p w:rsidR="003602C7" w:rsidRDefault="003602C7" w:rsidP="006A5440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 w:rsidRPr="003602C7">
        <w:rPr>
          <w:sz w:val="28"/>
          <w:szCs w:val="28"/>
        </w:rPr>
        <w:t>2</w:t>
      </w:r>
      <w:r w:rsidR="0064728D">
        <w:rPr>
          <w:sz w:val="28"/>
          <w:szCs w:val="28"/>
        </w:rPr>
        <w:t>4</w:t>
      </w:r>
      <w:r w:rsidRPr="003602C7">
        <w:rPr>
          <w:sz w:val="28"/>
          <w:szCs w:val="28"/>
        </w:rPr>
        <w:t>.</w:t>
      </w:r>
      <w:r>
        <w:rPr>
          <w:sz w:val="28"/>
          <w:szCs w:val="28"/>
        </w:rPr>
        <w:t xml:space="preserve"> Liều lượng ma túy mỗi lần sử dụng</w:t>
      </w:r>
      <w:r w:rsidR="008607B2">
        <w:rPr>
          <w:sz w:val="28"/>
          <w:szCs w:val="28"/>
        </w:rPr>
        <w:t xml:space="preserve"> trong 12 tháng tính đến thời điểm được đề nghị xác định tình trạng nghiện</w:t>
      </w:r>
    </w:p>
    <w:p w:rsidR="003602C7" w:rsidRDefault="003602C7" w:rsidP="006A5440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602C7" w:rsidRDefault="003602C7" w:rsidP="006A5440">
      <w:pPr>
        <w:tabs>
          <w:tab w:val="lef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802908" w:rsidRDefault="00802908" w:rsidP="006B647C">
      <w:pPr>
        <w:tabs>
          <w:tab w:val="righ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2</w:t>
      </w:r>
      <w:r w:rsidR="0064728D">
        <w:rPr>
          <w:sz w:val="28"/>
          <w:szCs w:val="28"/>
        </w:rPr>
        <w:t>5</w:t>
      </w:r>
      <w:r>
        <w:rPr>
          <w:sz w:val="28"/>
          <w:szCs w:val="28"/>
        </w:rPr>
        <w:t>. Thông tin liên hệ của người sử dụng trái phép chất ma túy:</w:t>
      </w:r>
    </w:p>
    <w:p w:rsidR="00802908" w:rsidRDefault="00802908" w:rsidP="006B647C">
      <w:pPr>
        <w:tabs>
          <w:tab w:val="righ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Số điện thoại: </w:t>
      </w:r>
      <w:r>
        <w:rPr>
          <w:sz w:val="28"/>
          <w:szCs w:val="28"/>
        </w:rPr>
        <w:tab/>
      </w:r>
    </w:p>
    <w:p w:rsidR="00802908" w:rsidRDefault="00802908" w:rsidP="006B647C">
      <w:pPr>
        <w:tabs>
          <w:tab w:val="right" w:leader="dot" w:pos="9639"/>
        </w:tabs>
        <w:spacing w:line="288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>Tài khoản mạng xã hội:</w:t>
      </w:r>
      <w:r>
        <w:rPr>
          <w:sz w:val="28"/>
          <w:szCs w:val="28"/>
        </w:rPr>
        <w:tab/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073"/>
        <w:gridCol w:w="5242"/>
      </w:tblGrid>
      <w:tr w:rsidR="006B647C" w:rsidRPr="0070590A" w:rsidTr="00530016">
        <w:trPr>
          <w:jc w:val="center"/>
        </w:trPr>
        <w:tc>
          <w:tcPr>
            <w:tcW w:w="9315" w:type="dxa"/>
            <w:gridSpan w:val="2"/>
            <w:shd w:val="clear" w:color="auto" w:fill="auto"/>
          </w:tcPr>
          <w:p w:rsidR="006B647C" w:rsidRDefault="006B647C" w:rsidP="004E560B">
            <w:pPr>
              <w:ind w:firstLine="0"/>
              <w:jc w:val="center"/>
              <w:outlineLvl w:val="0"/>
              <w:rPr>
                <w:b/>
                <w:sz w:val="28"/>
                <w:szCs w:val="28"/>
              </w:rPr>
            </w:pPr>
          </w:p>
          <w:p w:rsidR="006B647C" w:rsidRPr="0070590A" w:rsidRDefault="006B647C" w:rsidP="004E560B">
            <w:pPr>
              <w:ind w:firstLine="0"/>
              <w:jc w:val="center"/>
              <w:outlineLvl w:val="0"/>
              <w:rPr>
                <w:b/>
                <w:sz w:val="28"/>
                <w:szCs w:val="28"/>
              </w:rPr>
            </w:pPr>
          </w:p>
        </w:tc>
      </w:tr>
      <w:tr w:rsidR="0070590A" w:rsidRPr="0070590A" w:rsidTr="009615BA">
        <w:trPr>
          <w:jc w:val="center"/>
        </w:trPr>
        <w:tc>
          <w:tcPr>
            <w:tcW w:w="4073" w:type="dxa"/>
            <w:shd w:val="clear" w:color="auto" w:fill="auto"/>
          </w:tcPr>
          <w:p w:rsidR="009615BA" w:rsidRPr="009615BA" w:rsidRDefault="008F092A" w:rsidP="008F092A">
            <w:pPr>
              <w:ind w:firstLine="0"/>
              <w:jc w:val="center"/>
              <w:outlineLvl w:val="0"/>
              <w:rPr>
                <w:i/>
                <w:sz w:val="28"/>
                <w:szCs w:val="28"/>
              </w:rPr>
            </w:pPr>
            <w:r w:rsidRPr="0070590A">
              <w:rPr>
                <w:b/>
                <w:sz w:val="28"/>
                <w:szCs w:val="28"/>
              </w:rPr>
              <w:t>NGƯỜI LẬP BẢN TÓM TẮT</w:t>
            </w:r>
            <w:r>
              <w:rPr>
                <w:b/>
                <w:sz w:val="28"/>
                <w:szCs w:val="28"/>
              </w:rPr>
              <w:t xml:space="preserve"> LÝ LỊCH</w:t>
            </w:r>
            <w:r w:rsidRPr="0070590A">
              <w:rPr>
                <w:b/>
                <w:sz w:val="28"/>
                <w:szCs w:val="28"/>
              </w:rPr>
              <w:br/>
            </w:r>
            <w:r w:rsidRPr="0070590A">
              <w:rPr>
                <w:i/>
                <w:sz w:val="28"/>
                <w:szCs w:val="28"/>
              </w:rPr>
              <w:t>(Ký, ghi rõ họ tên)</w:t>
            </w:r>
          </w:p>
        </w:tc>
        <w:tc>
          <w:tcPr>
            <w:tcW w:w="5242" w:type="dxa"/>
            <w:shd w:val="clear" w:color="auto" w:fill="auto"/>
          </w:tcPr>
          <w:p w:rsidR="008F092A" w:rsidRPr="009615BA" w:rsidRDefault="008F092A" w:rsidP="008F092A">
            <w:pPr>
              <w:ind w:firstLine="0"/>
              <w:jc w:val="center"/>
              <w:outlineLvl w:val="0"/>
              <w:rPr>
                <w:b/>
                <w:sz w:val="28"/>
                <w:szCs w:val="28"/>
              </w:rPr>
            </w:pPr>
            <w:r w:rsidRPr="009615BA">
              <w:rPr>
                <w:b/>
                <w:sz w:val="28"/>
                <w:szCs w:val="28"/>
              </w:rPr>
              <w:t>THỦ TRƯỞNG ĐƠN VỊ</w:t>
            </w:r>
          </w:p>
          <w:p w:rsidR="008F092A" w:rsidRDefault="008F092A" w:rsidP="008F092A">
            <w:pPr>
              <w:ind w:firstLine="0"/>
              <w:jc w:val="center"/>
              <w:outlineLvl w:val="0"/>
              <w:rPr>
                <w:b/>
                <w:sz w:val="28"/>
                <w:szCs w:val="28"/>
              </w:rPr>
            </w:pPr>
            <w:r w:rsidRPr="009615BA">
              <w:rPr>
                <w:i/>
                <w:sz w:val="28"/>
                <w:szCs w:val="28"/>
              </w:rPr>
              <w:t>(Ký, ghi rõ họ tên, đóng dấu)</w:t>
            </w:r>
          </w:p>
          <w:p w:rsidR="006D3234" w:rsidRDefault="006D3234" w:rsidP="004E560B">
            <w:pPr>
              <w:ind w:firstLine="0"/>
              <w:jc w:val="center"/>
              <w:outlineLvl w:val="0"/>
              <w:rPr>
                <w:i/>
                <w:sz w:val="28"/>
                <w:szCs w:val="28"/>
              </w:rPr>
            </w:pPr>
          </w:p>
          <w:p w:rsidR="006B647C" w:rsidRDefault="006B647C" w:rsidP="004E560B">
            <w:pPr>
              <w:ind w:firstLine="0"/>
              <w:jc w:val="center"/>
              <w:outlineLvl w:val="0"/>
              <w:rPr>
                <w:i/>
                <w:sz w:val="28"/>
                <w:szCs w:val="28"/>
              </w:rPr>
            </w:pPr>
          </w:p>
          <w:p w:rsidR="006B647C" w:rsidRDefault="006B647C" w:rsidP="004E560B">
            <w:pPr>
              <w:ind w:firstLine="0"/>
              <w:jc w:val="center"/>
              <w:outlineLvl w:val="0"/>
              <w:rPr>
                <w:i/>
                <w:sz w:val="28"/>
                <w:szCs w:val="28"/>
              </w:rPr>
            </w:pPr>
          </w:p>
          <w:p w:rsidR="006B647C" w:rsidRDefault="006B647C" w:rsidP="004E560B">
            <w:pPr>
              <w:ind w:firstLine="0"/>
              <w:jc w:val="center"/>
              <w:outlineLvl w:val="0"/>
              <w:rPr>
                <w:i/>
                <w:sz w:val="28"/>
                <w:szCs w:val="28"/>
              </w:rPr>
            </w:pPr>
          </w:p>
          <w:p w:rsidR="006B647C" w:rsidRDefault="006B647C" w:rsidP="004E560B">
            <w:pPr>
              <w:ind w:firstLine="0"/>
              <w:jc w:val="center"/>
              <w:outlineLvl w:val="0"/>
              <w:rPr>
                <w:i/>
                <w:sz w:val="28"/>
                <w:szCs w:val="28"/>
              </w:rPr>
            </w:pPr>
          </w:p>
          <w:p w:rsidR="006B647C" w:rsidRPr="0070590A" w:rsidRDefault="006B647C" w:rsidP="004E560B">
            <w:pPr>
              <w:ind w:firstLine="0"/>
              <w:jc w:val="center"/>
              <w:outlineLvl w:val="0"/>
              <w:rPr>
                <w:i/>
                <w:sz w:val="28"/>
                <w:szCs w:val="28"/>
              </w:rPr>
            </w:pPr>
          </w:p>
          <w:p w:rsidR="006D3234" w:rsidRPr="0070590A" w:rsidRDefault="006D3234" w:rsidP="004E560B">
            <w:pPr>
              <w:ind w:firstLine="0"/>
              <w:outlineLvl w:val="0"/>
              <w:rPr>
                <w:sz w:val="28"/>
                <w:szCs w:val="28"/>
              </w:rPr>
            </w:pPr>
          </w:p>
        </w:tc>
      </w:tr>
      <w:bookmarkEnd w:id="1"/>
    </w:tbl>
    <w:p w:rsidR="006B647C" w:rsidRDefault="006B647C" w:rsidP="006B647C">
      <w:pPr>
        <w:ind w:firstLine="0"/>
        <w:jc w:val="center"/>
        <w:outlineLvl w:val="0"/>
        <w:rPr>
          <w:b/>
          <w:sz w:val="28"/>
          <w:szCs w:val="28"/>
        </w:rPr>
      </w:pPr>
    </w:p>
    <w:p w:rsidR="006D3234" w:rsidRPr="00260CBC" w:rsidRDefault="006D3234" w:rsidP="0070590A">
      <w:pPr>
        <w:spacing w:before="120"/>
        <w:rPr>
          <w:i/>
          <w:color w:val="FF0000"/>
          <w:sz w:val="28"/>
          <w:szCs w:val="28"/>
        </w:rPr>
      </w:pPr>
    </w:p>
    <w:sectPr w:rsidR="006D3234" w:rsidRPr="00260CBC" w:rsidSect="004544E5">
      <w:headerReference w:type="default" r:id="rId8"/>
      <w:footerReference w:type="default" r:id="rId9"/>
      <w:pgSz w:w="11906" w:h="16838" w:code="9"/>
      <w:pgMar w:top="1134" w:right="851" w:bottom="1134" w:left="1418" w:header="454" w:footer="45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22AB" w:rsidRDefault="006C22AB" w:rsidP="006D3234">
      <w:r>
        <w:separator/>
      </w:r>
    </w:p>
  </w:endnote>
  <w:endnote w:type="continuationSeparator" w:id="0">
    <w:p w:rsidR="006C22AB" w:rsidRDefault="006C22AB" w:rsidP="006D3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CA1" w:rsidRDefault="00447CA1" w:rsidP="003B5359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22AB" w:rsidRDefault="006C22AB" w:rsidP="006D3234">
      <w:r>
        <w:separator/>
      </w:r>
    </w:p>
  </w:footnote>
  <w:footnote w:type="continuationSeparator" w:id="0">
    <w:p w:rsidR="006C22AB" w:rsidRDefault="006C22AB" w:rsidP="006D3234">
      <w:r>
        <w:continuationSeparator/>
      </w:r>
    </w:p>
  </w:footnote>
  <w:footnote w:id="1">
    <w:p w:rsidR="004544E5" w:rsidRDefault="004544E5" w:rsidP="004544E5">
      <w:pPr>
        <w:pStyle w:val="FootnoteText"/>
        <w:ind w:firstLine="0"/>
      </w:pPr>
      <w:r>
        <w:rPr>
          <w:rStyle w:val="FootnoteReference"/>
        </w:rPr>
        <w:footnoteRef/>
      </w:r>
      <w:r>
        <w:t xml:space="preserve"> Tên cơ quan chủ quản</w:t>
      </w:r>
    </w:p>
  </w:footnote>
  <w:footnote w:id="2">
    <w:p w:rsidR="004544E5" w:rsidRDefault="004544E5" w:rsidP="006A5440">
      <w:pPr>
        <w:pStyle w:val="FootnoteText"/>
        <w:ind w:firstLine="0"/>
      </w:pPr>
      <w:r>
        <w:rPr>
          <w:rStyle w:val="FootnoteReference"/>
        </w:rPr>
        <w:footnoteRef/>
      </w:r>
      <w:r>
        <w:t xml:space="preserve"> Tên cơ quan lập bản tóm tắt lý lịch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CA1" w:rsidRDefault="00447CA1" w:rsidP="003B5359">
    <w:pPr>
      <w:pStyle w:val="Header"/>
      <w:ind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A32C2">
      <w:rPr>
        <w:noProof/>
      </w:rPr>
      <w:t>2</w:t>
    </w:r>
    <w:r>
      <w:fldChar w:fldCharType="end"/>
    </w:r>
  </w:p>
  <w:p w:rsidR="00447CA1" w:rsidRDefault="00447CA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</w:abstractNum>
  <w:abstractNum w:abstractNumId="1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</w:abstractNum>
  <w:abstractNum w:abstractNumId="2" w15:restartNumberingAfterBreak="0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</w:abstractNum>
  <w:abstractNum w:abstractNumId="3" w15:restartNumberingAfterBreak="0">
    <w:nsid w:val="00000007"/>
    <w:multiLevelType w:val="multilevel"/>
    <w:tmpl w:val="00000006"/>
    <w:lvl w:ilvl="0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1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2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3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4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5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6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7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8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</w:abstractNum>
  <w:abstractNum w:abstractNumId="4" w15:restartNumberingAfterBreak="0">
    <w:nsid w:val="00000009"/>
    <w:multiLevelType w:val="multilevel"/>
    <w:tmpl w:val="00000008"/>
    <w:lvl w:ilvl="0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1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2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3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4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5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6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7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8">
      <w:start w:val="8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</w:abstractNum>
  <w:abstractNum w:abstractNumId="5" w15:restartNumberingAfterBreak="0">
    <w:nsid w:val="0000000B"/>
    <w:multiLevelType w:val="multilevel"/>
    <w:tmpl w:val="0000000A"/>
    <w:lvl w:ilvl="0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1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2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3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4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5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6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7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  <w:lvl w:ilvl="8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  <w:vertAlign w:val="superscript"/>
      </w:rPr>
    </w:lvl>
  </w:abstractNum>
  <w:abstractNum w:abstractNumId="6" w15:restartNumberingAfterBreak="0">
    <w:nsid w:val="0000000D"/>
    <w:multiLevelType w:val="multilevel"/>
    <w:tmpl w:val="0000000C"/>
    <w:lvl w:ilvl="0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</w:abstractNum>
  <w:abstractNum w:abstractNumId="7" w15:restartNumberingAfterBreak="0">
    <w:nsid w:val="0000000F"/>
    <w:multiLevelType w:val="multilevel"/>
    <w:tmpl w:val="0000000E"/>
    <w:lvl w:ilvl="0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2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3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4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5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6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7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8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</w:abstractNum>
  <w:abstractNum w:abstractNumId="8" w15:restartNumberingAfterBreak="0">
    <w:nsid w:val="00000011"/>
    <w:multiLevelType w:val="multilevel"/>
    <w:tmpl w:val="00000010"/>
    <w:lvl w:ilvl="0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1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2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3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4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5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6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7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8">
      <w:start w:val="3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</w:abstractNum>
  <w:abstractNum w:abstractNumId="9" w15:restartNumberingAfterBreak="0">
    <w:nsid w:val="00000013"/>
    <w:multiLevelType w:val="multilevel"/>
    <w:tmpl w:val="00000012"/>
    <w:lvl w:ilvl="0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2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3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4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5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6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7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8">
      <w:start w:val="4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</w:abstractNum>
  <w:abstractNum w:abstractNumId="10" w15:restartNumberingAfterBreak="0">
    <w:nsid w:val="00000015"/>
    <w:multiLevelType w:val="multilevel"/>
    <w:tmpl w:val="00000014"/>
    <w:lvl w:ilvl="0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1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2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3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4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5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6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7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  <w:lvl w:ilvl="8">
      <w:start w:val="5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2"/>
        <w:w w:val="100"/>
        <w:position w:val="0"/>
        <w:sz w:val="16"/>
        <w:szCs w:val="16"/>
        <w:u w:val="none"/>
      </w:rPr>
    </w:lvl>
  </w:abstractNum>
  <w:abstractNum w:abstractNumId="11" w15:restartNumberingAfterBreak="0">
    <w:nsid w:val="00000017"/>
    <w:multiLevelType w:val="multilevel"/>
    <w:tmpl w:val="00000016"/>
    <w:lvl w:ilvl="0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  <w:lvl w:ilvl="1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  <w:lvl w:ilvl="2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  <w:lvl w:ilvl="3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  <w:lvl w:ilvl="4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  <w:lvl w:ilvl="5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  <w:lvl w:ilvl="6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  <w:lvl w:ilvl="7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  <w:lvl w:ilvl="8">
      <w:start w:val="10"/>
      <w:numFmt w:val="decimal"/>
      <w:lvlText w:val="(%1)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6"/>
        <w:w w:val="100"/>
        <w:position w:val="0"/>
        <w:sz w:val="10"/>
        <w:szCs w:val="10"/>
        <w:u w:val="none"/>
      </w:rPr>
    </w:lvl>
  </w:abstractNum>
  <w:abstractNum w:abstractNumId="12" w15:restartNumberingAfterBreak="0">
    <w:nsid w:val="00000019"/>
    <w:multiLevelType w:val="multilevel"/>
    <w:tmpl w:val="00000018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</w:abstractNum>
  <w:abstractNum w:abstractNumId="13" w15:restartNumberingAfterBreak="0">
    <w:nsid w:val="0000001B"/>
    <w:multiLevelType w:val="multilevel"/>
    <w:tmpl w:val="0000001A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</w:abstractNum>
  <w:abstractNum w:abstractNumId="14" w15:restartNumberingAfterBreak="0">
    <w:nsid w:val="0000001D"/>
    <w:multiLevelType w:val="multilevel"/>
    <w:tmpl w:val="0000001C"/>
    <w:lvl w:ilvl="0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</w:abstractNum>
  <w:abstractNum w:abstractNumId="15" w15:restartNumberingAfterBreak="0">
    <w:nsid w:val="0000001F"/>
    <w:multiLevelType w:val="multilevel"/>
    <w:tmpl w:val="0000001E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</w:rPr>
    </w:lvl>
  </w:abstractNum>
  <w:abstractNum w:abstractNumId="16" w15:restartNumberingAfterBreak="0">
    <w:nsid w:val="00000021"/>
    <w:multiLevelType w:val="multilevel"/>
    <w:tmpl w:val="00000020"/>
    <w:lvl w:ilvl="0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2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3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4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5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6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7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  <w:lvl w:ilvl="8">
      <w:start w:val="3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1"/>
        <w:w w:val="100"/>
        <w:position w:val="0"/>
        <w:sz w:val="22"/>
        <w:szCs w:val="22"/>
        <w:u w:val="none"/>
      </w:rPr>
    </w:lvl>
  </w:abstractNum>
  <w:abstractNum w:abstractNumId="17" w15:restartNumberingAfterBreak="0">
    <w:nsid w:val="00000023"/>
    <w:multiLevelType w:val="multilevel"/>
    <w:tmpl w:val="00000022"/>
    <w:lvl w:ilvl="0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  <w:lvl w:ilvl="1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  <w:lvl w:ilvl="2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  <w:lvl w:ilvl="3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  <w:lvl w:ilvl="4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  <w:lvl w:ilvl="5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  <w:lvl w:ilvl="6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  <w:lvl w:ilvl="7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  <w:lvl w:ilvl="8">
      <w:start w:val="1"/>
      <w:numFmt w:val="decimal"/>
      <w:lvlText w:val="(%1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6"/>
        <w:w w:val="100"/>
        <w:position w:val="0"/>
        <w:sz w:val="22"/>
        <w:szCs w:val="22"/>
        <w:u w:val="none"/>
        <w:vertAlign w:val="superscript"/>
      </w:rPr>
    </w:lvl>
  </w:abstractNum>
  <w:abstractNum w:abstractNumId="18" w15:restartNumberingAfterBreak="0">
    <w:nsid w:val="00000025"/>
    <w:multiLevelType w:val="multilevel"/>
    <w:tmpl w:val="0000002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3"/>
        <w:w w:val="100"/>
        <w:position w:val="0"/>
        <w:sz w:val="22"/>
        <w:szCs w:val="22"/>
        <w:u w:val="none"/>
      </w:rPr>
    </w:lvl>
  </w:abstractNum>
  <w:abstractNum w:abstractNumId="19" w15:restartNumberingAfterBreak="0">
    <w:nsid w:val="00000027"/>
    <w:multiLevelType w:val="multilevel"/>
    <w:tmpl w:val="00000026"/>
    <w:lvl w:ilvl="0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2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3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4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5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6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7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  <w:lvl w:ilvl="8">
      <w:start w:val="1"/>
      <w:numFmt w:val="bullet"/>
      <w:lvlText w:val="*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</w:rPr>
    </w:lvl>
  </w:abstractNum>
  <w:abstractNum w:abstractNumId="20" w15:restartNumberingAfterBreak="0">
    <w:nsid w:val="00000029"/>
    <w:multiLevelType w:val="multilevel"/>
    <w:tmpl w:val="00000028"/>
    <w:lvl w:ilvl="0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1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2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3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4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5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6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7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  <w:lvl w:ilvl="8">
      <w:start w:val="2"/>
      <w:numFmt w:val="decimal"/>
      <w:lvlText w:val="(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5"/>
        <w:w w:val="100"/>
        <w:position w:val="0"/>
        <w:sz w:val="18"/>
        <w:szCs w:val="18"/>
        <w:u w:val="none"/>
        <w:vertAlign w:val="superscript"/>
      </w:rPr>
    </w:lvl>
  </w:abstractNum>
  <w:abstractNum w:abstractNumId="21" w15:restartNumberingAfterBreak="0">
    <w:nsid w:val="1B6E795F"/>
    <w:multiLevelType w:val="hybridMultilevel"/>
    <w:tmpl w:val="E7D2E592"/>
    <w:lvl w:ilvl="0" w:tplc="0A164A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52440E"/>
    <w:multiLevelType w:val="hybridMultilevel"/>
    <w:tmpl w:val="AA04EE90"/>
    <w:lvl w:ilvl="0" w:tplc="E8BABAC4">
      <w:start w:val="9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2CE043D7"/>
    <w:multiLevelType w:val="hybridMultilevel"/>
    <w:tmpl w:val="32A68794"/>
    <w:lvl w:ilvl="0" w:tplc="14F8BA1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74C1863"/>
    <w:multiLevelType w:val="hybridMultilevel"/>
    <w:tmpl w:val="2B721648"/>
    <w:lvl w:ilvl="0" w:tplc="AB6008BA">
      <w:start w:val="8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C332431"/>
    <w:multiLevelType w:val="hybridMultilevel"/>
    <w:tmpl w:val="19F6765E"/>
    <w:lvl w:ilvl="0" w:tplc="65669ABE">
      <w:start w:val="7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04B3952"/>
    <w:multiLevelType w:val="hybridMultilevel"/>
    <w:tmpl w:val="EE388D56"/>
    <w:lvl w:ilvl="0" w:tplc="924CD5A6">
      <w:start w:val="4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454D56EF"/>
    <w:multiLevelType w:val="hybridMultilevel"/>
    <w:tmpl w:val="1526BDF4"/>
    <w:lvl w:ilvl="0" w:tplc="A858B5E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9E6F65"/>
    <w:multiLevelType w:val="hybridMultilevel"/>
    <w:tmpl w:val="96F0F06A"/>
    <w:lvl w:ilvl="0" w:tplc="C03C374A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9686944"/>
    <w:multiLevelType w:val="hybridMultilevel"/>
    <w:tmpl w:val="A1E8B5B2"/>
    <w:lvl w:ilvl="0" w:tplc="8264A550">
      <w:start w:val="10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52D62F5"/>
    <w:multiLevelType w:val="hybridMultilevel"/>
    <w:tmpl w:val="414C54EC"/>
    <w:lvl w:ilvl="0" w:tplc="DFF40F4C">
      <w:start w:val="6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583653BD"/>
    <w:multiLevelType w:val="hybridMultilevel"/>
    <w:tmpl w:val="FF68DEA8"/>
    <w:lvl w:ilvl="0" w:tplc="497A2B2E">
      <w:start w:val="3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5CFF7F6E"/>
    <w:multiLevelType w:val="hybridMultilevel"/>
    <w:tmpl w:val="7A4C1D5A"/>
    <w:lvl w:ilvl="0" w:tplc="F412FB3A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0AE39C7"/>
    <w:multiLevelType w:val="hybridMultilevel"/>
    <w:tmpl w:val="B33EDBD4"/>
    <w:lvl w:ilvl="0" w:tplc="DA8263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0C3801"/>
    <w:multiLevelType w:val="hybridMultilevel"/>
    <w:tmpl w:val="8580170E"/>
    <w:lvl w:ilvl="0" w:tplc="83A48D2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5D6A84"/>
    <w:multiLevelType w:val="hybridMultilevel"/>
    <w:tmpl w:val="0DF6D6A2"/>
    <w:lvl w:ilvl="0" w:tplc="C328676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C44D89"/>
    <w:multiLevelType w:val="hybridMultilevel"/>
    <w:tmpl w:val="177E7EDA"/>
    <w:lvl w:ilvl="0" w:tplc="B490A3A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754E64"/>
    <w:multiLevelType w:val="hybridMultilevel"/>
    <w:tmpl w:val="E0F00010"/>
    <w:lvl w:ilvl="0" w:tplc="25DA74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7"/>
  </w:num>
  <w:num w:numId="24">
    <w:abstractNumId w:val="36"/>
  </w:num>
  <w:num w:numId="25">
    <w:abstractNumId w:val="21"/>
  </w:num>
  <w:num w:numId="26">
    <w:abstractNumId w:val="35"/>
  </w:num>
  <w:num w:numId="27">
    <w:abstractNumId w:val="33"/>
  </w:num>
  <w:num w:numId="28">
    <w:abstractNumId w:val="37"/>
  </w:num>
  <w:num w:numId="29">
    <w:abstractNumId w:val="32"/>
  </w:num>
  <w:num w:numId="30">
    <w:abstractNumId w:val="23"/>
  </w:num>
  <w:num w:numId="31">
    <w:abstractNumId w:val="31"/>
  </w:num>
  <w:num w:numId="32">
    <w:abstractNumId w:val="26"/>
  </w:num>
  <w:num w:numId="33">
    <w:abstractNumId w:val="28"/>
  </w:num>
  <w:num w:numId="34">
    <w:abstractNumId w:val="30"/>
  </w:num>
  <w:num w:numId="35">
    <w:abstractNumId w:val="25"/>
  </w:num>
  <w:num w:numId="36">
    <w:abstractNumId w:val="24"/>
  </w:num>
  <w:num w:numId="37">
    <w:abstractNumId w:val="22"/>
  </w:num>
  <w:num w:numId="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680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424"/>
    <w:rsid w:val="00005B1A"/>
    <w:rsid w:val="00017C36"/>
    <w:rsid w:val="000375A6"/>
    <w:rsid w:val="00063764"/>
    <w:rsid w:val="00071BF8"/>
    <w:rsid w:val="000D5CDC"/>
    <w:rsid w:val="000D7279"/>
    <w:rsid w:val="000E52C2"/>
    <w:rsid w:val="00125749"/>
    <w:rsid w:val="00136EB7"/>
    <w:rsid w:val="001A3C57"/>
    <w:rsid w:val="001B702F"/>
    <w:rsid w:val="001B734C"/>
    <w:rsid w:val="00260CBC"/>
    <w:rsid w:val="002977DE"/>
    <w:rsid w:val="002B7E3F"/>
    <w:rsid w:val="00347086"/>
    <w:rsid w:val="003602C7"/>
    <w:rsid w:val="003B5359"/>
    <w:rsid w:val="003F33A5"/>
    <w:rsid w:val="00415906"/>
    <w:rsid w:val="00447CA1"/>
    <w:rsid w:val="004544E5"/>
    <w:rsid w:val="004D3AE6"/>
    <w:rsid w:val="004E560B"/>
    <w:rsid w:val="0053543E"/>
    <w:rsid w:val="005811F1"/>
    <w:rsid w:val="0064728D"/>
    <w:rsid w:val="00666553"/>
    <w:rsid w:val="006969F2"/>
    <w:rsid w:val="006A5440"/>
    <w:rsid w:val="006B647C"/>
    <w:rsid w:val="006C22AB"/>
    <w:rsid w:val="006D3234"/>
    <w:rsid w:val="006D561E"/>
    <w:rsid w:val="006F2922"/>
    <w:rsid w:val="0070590A"/>
    <w:rsid w:val="00755B07"/>
    <w:rsid w:val="00794DD6"/>
    <w:rsid w:val="00797D48"/>
    <w:rsid w:val="00802908"/>
    <w:rsid w:val="0081676D"/>
    <w:rsid w:val="008607B2"/>
    <w:rsid w:val="00894D1D"/>
    <w:rsid w:val="008A1785"/>
    <w:rsid w:val="008F092A"/>
    <w:rsid w:val="00900777"/>
    <w:rsid w:val="0091147A"/>
    <w:rsid w:val="009615BA"/>
    <w:rsid w:val="009674AF"/>
    <w:rsid w:val="00973989"/>
    <w:rsid w:val="009B51C4"/>
    <w:rsid w:val="009E5CB3"/>
    <w:rsid w:val="009F0424"/>
    <w:rsid w:val="00A526C2"/>
    <w:rsid w:val="00BA7118"/>
    <w:rsid w:val="00BB6F8E"/>
    <w:rsid w:val="00BC2D5E"/>
    <w:rsid w:val="00CA1DAD"/>
    <w:rsid w:val="00CE3B35"/>
    <w:rsid w:val="00CF62BE"/>
    <w:rsid w:val="00D73A30"/>
    <w:rsid w:val="00DE734B"/>
    <w:rsid w:val="00DE793A"/>
    <w:rsid w:val="00DF03E1"/>
    <w:rsid w:val="00E73FB5"/>
    <w:rsid w:val="00EA32C2"/>
    <w:rsid w:val="00EA41BF"/>
    <w:rsid w:val="00ED77E9"/>
    <w:rsid w:val="00F00342"/>
    <w:rsid w:val="00F63CA4"/>
    <w:rsid w:val="00F67C30"/>
    <w:rsid w:val="00F7200D"/>
    <w:rsid w:val="00F7534E"/>
    <w:rsid w:val="00FC4F28"/>
    <w:rsid w:val="00FE6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F7A473"/>
  <w15:docId w15:val="{CEE78F1F-37A9-4904-A1BB-1F8EE8514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theme="majorHAnsi"/>
        <w:color w:val="000000" w:themeColor="text1"/>
        <w:spacing w:val="-4"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F03E1"/>
    <w:pPr>
      <w:spacing w:after="0" w:line="240" w:lineRule="auto"/>
      <w:ind w:firstLine="720"/>
      <w:jc w:val="both"/>
    </w:pPr>
    <w:rPr>
      <w:rFonts w:cs="Times New Roman"/>
      <w:color w:val="auto"/>
      <w:spacing w:val="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ParaCharCharCharCharChar">
    <w:name w:val="Default Paragraph Font Para Char Char Char Char Char"/>
    <w:autoRedefine/>
    <w:rsid w:val="006D3234"/>
    <w:pPr>
      <w:tabs>
        <w:tab w:val="left" w:pos="1152"/>
      </w:tabs>
      <w:spacing w:before="120" w:after="120" w:line="312" w:lineRule="auto"/>
      <w:ind w:firstLine="720"/>
      <w:jc w:val="both"/>
    </w:pPr>
    <w:rPr>
      <w:rFonts w:ascii="Arial" w:hAnsi="Arial" w:cs="Arial"/>
      <w:color w:val="auto"/>
      <w:spacing w:val="0"/>
      <w:sz w:val="26"/>
      <w:szCs w:val="26"/>
    </w:rPr>
  </w:style>
  <w:style w:type="character" w:styleId="Hyperlink">
    <w:name w:val="Hyperlink"/>
    <w:rsid w:val="006D3234"/>
    <w:rPr>
      <w:color w:val="0066CC"/>
      <w:u w:val="single"/>
    </w:rPr>
  </w:style>
  <w:style w:type="character" w:customStyle="1" w:styleId="Bodytext4">
    <w:name w:val="Body text (4)_"/>
    <w:link w:val="Bodytext41"/>
    <w:rsid w:val="006D3234"/>
    <w:rPr>
      <w:b/>
      <w:bCs/>
      <w:spacing w:val="6"/>
      <w:sz w:val="22"/>
      <w:szCs w:val="22"/>
      <w:shd w:val="clear" w:color="auto" w:fill="FFFFFF"/>
    </w:rPr>
  </w:style>
  <w:style w:type="paragraph" w:customStyle="1" w:styleId="Bodytext41">
    <w:name w:val="Body text (4)1"/>
    <w:basedOn w:val="Normal"/>
    <w:link w:val="Bodytext4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6"/>
      <w:sz w:val="22"/>
      <w:szCs w:val="22"/>
    </w:rPr>
  </w:style>
  <w:style w:type="character" w:customStyle="1" w:styleId="Heading7">
    <w:name w:val="Heading #7_"/>
    <w:link w:val="Heading71"/>
    <w:rsid w:val="006D3234"/>
    <w:rPr>
      <w:b/>
      <w:bCs/>
      <w:spacing w:val="6"/>
      <w:sz w:val="22"/>
      <w:szCs w:val="22"/>
      <w:shd w:val="clear" w:color="auto" w:fill="FFFFFF"/>
    </w:rPr>
  </w:style>
  <w:style w:type="paragraph" w:customStyle="1" w:styleId="Heading71">
    <w:name w:val="Heading #71"/>
    <w:basedOn w:val="Normal"/>
    <w:link w:val="Heading7"/>
    <w:rsid w:val="006D3234"/>
    <w:pPr>
      <w:widowControl w:val="0"/>
      <w:shd w:val="clear" w:color="auto" w:fill="FFFFFF"/>
      <w:spacing w:after="300" w:line="307" w:lineRule="exact"/>
      <w:jc w:val="right"/>
      <w:outlineLvl w:val="6"/>
    </w:pPr>
    <w:rPr>
      <w:rFonts w:cstheme="majorHAnsi"/>
      <w:b/>
      <w:bCs/>
      <w:color w:val="000000" w:themeColor="text1"/>
      <w:spacing w:val="6"/>
      <w:sz w:val="22"/>
      <w:szCs w:val="22"/>
    </w:rPr>
  </w:style>
  <w:style w:type="character" w:customStyle="1" w:styleId="Heading70">
    <w:name w:val="Heading #7"/>
    <w:rsid w:val="006D3234"/>
    <w:rPr>
      <w:b/>
      <w:bCs/>
      <w:spacing w:val="6"/>
      <w:sz w:val="22"/>
      <w:szCs w:val="22"/>
      <w:u w:val="single"/>
      <w:lang w:bidi="ar-SA"/>
    </w:rPr>
  </w:style>
  <w:style w:type="character" w:customStyle="1" w:styleId="Bodytext2">
    <w:name w:val="Body text (2)_"/>
    <w:link w:val="Bodytext20"/>
    <w:rsid w:val="006D3234"/>
    <w:rPr>
      <w:i/>
      <w:iCs/>
      <w:sz w:val="22"/>
      <w:szCs w:val="22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D3234"/>
    <w:pPr>
      <w:widowControl w:val="0"/>
      <w:shd w:val="clear" w:color="auto" w:fill="FFFFFF"/>
      <w:spacing w:before="300" w:after="660" w:line="240" w:lineRule="atLeast"/>
    </w:pPr>
    <w:rPr>
      <w:rFonts w:cstheme="majorHAnsi"/>
      <w:i/>
      <w:iCs/>
      <w:color w:val="000000" w:themeColor="text1"/>
      <w:spacing w:val="-4"/>
      <w:sz w:val="22"/>
      <w:szCs w:val="22"/>
    </w:rPr>
  </w:style>
  <w:style w:type="character" w:customStyle="1" w:styleId="Bodytext2Bold">
    <w:name w:val="Body text (2) + Bold"/>
    <w:aliases w:val="Not Italic,Spacing 0 pt"/>
    <w:rsid w:val="006D3234"/>
    <w:rPr>
      <w:b/>
      <w:bCs/>
      <w:i/>
      <w:iCs/>
      <w:spacing w:val="1"/>
      <w:sz w:val="22"/>
      <w:szCs w:val="22"/>
      <w:lang w:bidi="ar-SA"/>
    </w:rPr>
  </w:style>
  <w:style w:type="character" w:customStyle="1" w:styleId="Bodytext3">
    <w:name w:val="Body text (3)_"/>
    <w:link w:val="Bodytext31"/>
    <w:rsid w:val="006D3234"/>
    <w:rPr>
      <w:b/>
      <w:bCs/>
      <w:spacing w:val="1"/>
      <w:sz w:val="22"/>
      <w:szCs w:val="22"/>
      <w:shd w:val="clear" w:color="auto" w:fill="FFFFFF"/>
    </w:rPr>
  </w:style>
  <w:style w:type="paragraph" w:customStyle="1" w:styleId="Bodytext31">
    <w:name w:val="Body text (3)1"/>
    <w:basedOn w:val="Normal"/>
    <w:link w:val="Bodytext3"/>
    <w:rsid w:val="006D3234"/>
    <w:pPr>
      <w:widowControl w:val="0"/>
      <w:shd w:val="clear" w:color="auto" w:fill="FFFFFF"/>
      <w:spacing w:before="180" w:after="60" w:line="346" w:lineRule="exact"/>
    </w:pPr>
    <w:rPr>
      <w:rFonts w:cstheme="majorHAnsi"/>
      <w:b/>
      <w:bCs/>
      <w:color w:val="000000" w:themeColor="text1"/>
      <w:spacing w:val="1"/>
      <w:sz w:val="22"/>
      <w:szCs w:val="22"/>
    </w:rPr>
  </w:style>
  <w:style w:type="character" w:customStyle="1" w:styleId="Heading62">
    <w:name w:val="Heading #6 (2)_"/>
    <w:link w:val="Heading621"/>
    <w:rsid w:val="006D3234"/>
    <w:rPr>
      <w:b/>
      <w:bCs/>
      <w:spacing w:val="6"/>
      <w:sz w:val="22"/>
      <w:szCs w:val="22"/>
      <w:shd w:val="clear" w:color="auto" w:fill="FFFFFF"/>
    </w:rPr>
  </w:style>
  <w:style w:type="paragraph" w:customStyle="1" w:styleId="Heading621">
    <w:name w:val="Heading #6 (2)1"/>
    <w:basedOn w:val="Normal"/>
    <w:link w:val="Heading62"/>
    <w:rsid w:val="006D3234"/>
    <w:pPr>
      <w:widowControl w:val="0"/>
      <w:shd w:val="clear" w:color="auto" w:fill="FFFFFF"/>
      <w:spacing w:before="60" w:after="180" w:line="240" w:lineRule="atLeast"/>
      <w:outlineLvl w:val="5"/>
    </w:pPr>
    <w:rPr>
      <w:rFonts w:cstheme="majorHAnsi"/>
      <w:b/>
      <w:bCs/>
      <w:color w:val="000000" w:themeColor="text1"/>
      <w:spacing w:val="6"/>
      <w:sz w:val="22"/>
      <w:szCs w:val="22"/>
    </w:rPr>
  </w:style>
  <w:style w:type="character" w:customStyle="1" w:styleId="Heading62Spacing0pt">
    <w:name w:val="Heading #6 (2) + Spacing 0 pt"/>
    <w:rsid w:val="006D3234"/>
    <w:rPr>
      <w:b/>
      <w:bCs/>
      <w:spacing w:val="1"/>
      <w:sz w:val="22"/>
      <w:szCs w:val="22"/>
      <w:lang w:bidi="ar-SA"/>
    </w:rPr>
  </w:style>
  <w:style w:type="character" w:customStyle="1" w:styleId="Headerorfooter2">
    <w:name w:val="Header or footer (2)_"/>
    <w:link w:val="Headerorfooter20"/>
    <w:rsid w:val="006D3234"/>
    <w:rPr>
      <w:noProof/>
      <w:sz w:val="23"/>
      <w:szCs w:val="23"/>
      <w:shd w:val="clear" w:color="auto" w:fill="FFFFFF"/>
    </w:rPr>
  </w:style>
  <w:style w:type="paragraph" w:customStyle="1" w:styleId="Headerorfooter20">
    <w:name w:val="Header or footer (2)"/>
    <w:basedOn w:val="Normal"/>
    <w:link w:val="Headerorfooter2"/>
    <w:rsid w:val="006D3234"/>
    <w:pPr>
      <w:widowControl w:val="0"/>
      <w:shd w:val="clear" w:color="auto" w:fill="FFFFFF"/>
      <w:spacing w:line="240" w:lineRule="atLeast"/>
    </w:pPr>
    <w:rPr>
      <w:rFonts w:cstheme="majorHAnsi"/>
      <w:noProof/>
      <w:color w:val="000000" w:themeColor="text1"/>
      <w:spacing w:val="-4"/>
      <w:sz w:val="23"/>
      <w:szCs w:val="23"/>
    </w:rPr>
  </w:style>
  <w:style w:type="character" w:customStyle="1" w:styleId="Headerorfooter3">
    <w:name w:val="Header or footer (3)_"/>
    <w:link w:val="Headerorfooter30"/>
    <w:rsid w:val="006D3234"/>
    <w:rPr>
      <w:rFonts w:ascii="Bookman Old Style" w:hAnsi="Bookman Old Style"/>
      <w:noProof/>
      <w:sz w:val="8"/>
      <w:szCs w:val="8"/>
      <w:shd w:val="clear" w:color="auto" w:fill="FFFFFF"/>
    </w:rPr>
  </w:style>
  <w:style w:type="paragraph" w:customStyle="1" w:styleId="Headerorfooter30">
    <w:name w:val="Header or footer (3)"/>
    <w:basedOn w:val="Normal"/>
    <w:link w:val="Headerorfooter3"/>
    <w:rsid w:val="006D3234"/>
    <w:pPr>
      <w:widowControl w:val="0"/>
      <w:shd w:val="clear" w:color="auto" w:fill="FFFFFF"/>
      <w:spacing w:line="240" w:lineRule="atLeast"/>
    </w:pPr>
    <w:rPr>
      <w:rFonts w:ascii="Bookman Old Style" w:hAnsi="Bookman Old Style" w:cstheme="majorHAnsi"/>
      <w:noProof/>
      <w:color w:val="000000" w:themeColor="text1"/>
      <w:spacing w:val="-4"/>
      <w:sz w:val="8"/>
      <w:szCs w:val="8"/>
    </w:rPr>
  </w:style>
  <w:style w:type="character" w:customStyle="1" w:styleId="Bodytext30">
    <w:name w:val="Body text (3)"/>
    <w:rsid w:val="006D3234"/>
    <w:rPr>
      <w:b/>
      <w:bCs/>
      <w:spacing w:val="1"/>
      <w:sz w:val="22"/>
      <w:szCs w:val="22"/>
      <w:u w:val="single"/>
      <w:lang w:bidi="ar-SA"/>
    </w:rPr>
  </w:style>
  <w:style w:type="character" w:customStyle="1" w:styleId="Bodytext">
    <w:name w:val="Body text_"/>
    <w:link w:val="Bodytext1"/>
    <w:rsid w:val="006D3234"/>
    <w:rPr>
      <w:spacing w:val="3"/>
      <w:sz w:val="22"/>
      <w:szCs w:val="22"/>
      <w:shd w:val="clear" w:color="auto" w:fill="FFFFFF"/>
    </w:rPr>
  </w:style>
  <w:style w:type="paragraph" w:customStyle="1" w:styleId="Bodytext1">
    <w:name w:val="Body text1"/>
    <w:basedOn w:val="Normal"/>
    <w:link w:val="Bodytext"/>
    <w:rsid w:val="006D3234"/>
    <w:pPr>
      <w:widowControl w:val="0"/>
      <w:shd w:val="clear" w:color="auto" w:fill="FFFFFF"/>
      <w:spacing w:line="245" w:lineRule="exact"/>
      <w:ind w:hanging="700"/>
    </w:pPr>
    <w:rPr>
      <w:rFonts w:cstheme="majorHAnsi"/>
      <w:color w:val="000000" w:themeColor="text1"/>
      <w:spacing w:val="3"/>
      <w:sz w:val="22"/>
      <w:szCs w:val="22"/>
    </w:rPr>
  </w:style>
  <w:style w:type="character" w:customStyle="1" w:styleId="BodytextItalic">
    <w:name w:val="Body text + Italic"/>
    <w:aliases w:val="Spacing 0 pt73"/>
    <w:rsid w:val="006D3234"/>
    <w:rPr>
      <w:i/>
      <w:iCs/>
      <w:noProof/>
      <w:spacing w:val="2"/>
      <w:sz w:val="22"/>
      <w:szCs w:val="22"/>
      <w:lang w:bidi="ar-SA"/>
    </w:rPr>
  </w:style>
  <w:style w:type="character" w:customStyle="1" w:styleId="Bodytext5">
    <w:name w:val="Body text (5)_"/>
    <w:link w:val="Bodytext50"/>
    <w:rsid w:val="006D3234"/>
    <w:rPr>
      <w:spacing w:val="5"/>
      <w:sz w:val="18"/>
      <w:szCs w:val="18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6D3234"/>
    <w:pPr>
      <w:widowControl w:val="0"/>
      <w:shd w:val="clear" w:color="auto" w:fill="FFFFFF"/>
      <w:spacing w:line="245" w:lineRule="exact"/>
    </w:pPr>
    <w:rPr>
      <w:rFonts w:cstheme="majorHAnsi"/>
      <w:color w:val="000000" w:themeColor="text1"/>
      <w:spacing w:val="5"/>
      <w:sz w:val="18"/>
      <w:szCs w:val="18"/>
    </w:rPr>
  </w:style>
  <w:style w:type="character" w:customStyle="1" w:styleId="Picturecaption">
    <w:name w:val="Picture caption_"/>
    <w:link w:val="Picturecaption0"/>
    <w:rsid w:val="006D3234"/>
    <w:rPr>
      <w:b/>
      <w:bCs/>
      <w:spacing w:val="6"/>
      <w:sz w:val="22"/>
      <w:szCs w:val="22"/>
      <w:shd w:val="clear" w:color="auto" w:fill="FFFFFF"/>
    </w:rPr>
  </w:style>
  <w:style w:type="paragraph" w:customStyle="1" w:styleId="Picturecaption0">
    <w:name w:val="Picture caption"/>
    <w:basedOn w:val="Normal"/>
    <w:link w:val="Picturecaption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6"/>
      <w:sz w:val="22"/>
      <w:szCs w:val="22"/>
    </w:rPr>
  </w:style>
  <w:style w:type="character" w:customStyle="1" w:styleId="Headerorfooter4">
    <w:name w:val="Header or footer (4)_"/>
    <w:link w:val="Headerorfooter40"/>
    <w:rsid w:val="006D3234"/>
    <w:rPr>
      <w:b/>
      <w:bCs/>
      <w:spacing w:val="6"/>
      <w:sz w:val="19"/>
      <w:szCs w:val="19"/>
      <w:shd w:val="clear" w:color="auto" w:fill="FFFFFF"/>
    </w:rPr>
  </w:style>
  <w:style w:type="paragraph" w:customStyle="1" w:styleId="Headerorfooter40">
    <w:name w:val="Header or footer (4)"/>
    <w:basedOn w:val="Normal"/>
    <w:link w:val="Headerorfooter4"/>
    <w:rsid w:val="006D3234"/>
    <w:pPr>
      <w:widowControl w:val="0"/>
      <w:shd w:val="clear" w:color="auto" w:fill="FFFFFF"/>
      <w:spacing w:line="240" w:lineRule="atLeast"/>
      <w:jc w:val="center"/>
    </w:pPr>
    <w:rPr>
      <w:rFonts w:cstheme="majorHAnsi"/>
      <w:b/>
      <w:bCs/>
      <w:color w:val="000000" w:themeColor="text1"/>
      <w:spacing w:val="6"/>
      <w:sz w:val="19"/>
      <w:szCs w:val="19"/>
    </w:rPr>
  </w:style>
  <w:style w:type="character" w:customStyle="1" w:styleId="Headerorfooter">
    <w:name w:val="Header or footer_"/>
    <w:link w:val="Headerorfooter0"/>
    <w:rsid w:val="006D3234"/>
    <w:rPr>
      <w:spacing w:val="5"/>
      <w:shd w:val="clear" w:color="auto" w:fill="FFFFFF"/>
    </w:rPr>
  </w:style>
  <w:style w:type="paragraph" w:customStyle="1" w:styleId="Headerorfooter0">
    <w:name w:val="Header or footer"/>
    <w:basedOn w:val="Normal"/>
    <w:link w:val="Headerorfooter"/>
    <w:rsid w:val="006D3234"/>
    <w:pPr>
      <w:widowControl w:val="0"/>
      <w:shd w:val="clear" w:color="auto" w:fill="FFFFFF"/>
      <w:spacing w:line="240" w:lineRule="atLeast"/>
      <w:jc w:val="center"/>
    </w:pPr>
    <w:rPr>
      <w:rFonts w:cstheme="majorHAnsi"/>
      <w:color w:val="000000" w:themeColor="text1"/>
      <w:spacing w:val="5"/>
      <w:sz w:val="28"/>
      <w:szCs w:val="28"/>
    </w:rPr>
  </w:style>
  <w:style w:type="character" w:customStyle="1" w:styleId="Bodytext3Spacing0pt">
    <w:name w:val="Body text (3) + Spacing 0 pt"/>
    <w:rsid w:val="006D3234"/>
    <w:rPr>
      <w:b/>
      <w:bCs/>
      <w:spacing w:val="6"/>
      <w:sz w:val="22"/>
      <w:szCs w:val="22"/>
      <w:u w:val="single"/>
      <w:lang w:bidi="ar-SA"/>
    </w:rPr>
  </w:style>
  <w:style w:type="character" w:customStyle="1" w:styleId="Bodytext4NotBold">
    <w:name w:val="Body text (4) + Not Bold"/>
    <w:aliases w:val="Spacing 0 pt72"/>
    <w:rsid w:val="006D3234"/>
    <w:rPr>
      <w:b/>
      <w:bCs/>
      <w:spacing w:val="3"/>
      <w:sz w:val="22"/>
      <w:szCs w:val="22"/>
      <w:lang w:bidi="ar-SA"/>
    </w:rPr>
  </w:style>
  <w:style w:type="character" w:customStyle="1" w:styleId="Bodytext6">
    <w:name w:val="Body text (6)_"/>
    <w:link w:val="Bodytext60"/>
    <w:rsid w:val="006D3234"/>
    <w:rPr>
      <w:i/>
      <w:iCs/>
      <w:spacing w:val="2"/>
      <w:sz w:val="22"/>
      <w:szCs w:val="22"/>
      <w:shd w:val="clear" w:color="auto" w:fill="FFFFFF"/>
    </w:rPr>
  </w:style>
  <w:style w:type="paragraph" w:customStyle="1" w:styleId="Bodytext60">
    <w:name w:val="Body text (6)"/>
    <w:basedOn w:val="Normal"/>
    <w:link w:val="Bodytext6"/>
    <w:rsid w:val="006D3234"/>
    <w:pPr>
      <w:widowControl w:val="0"/>
      <w:shd w:val="clear" w:color="auto" w:fill="FFFFFF"/>
      <w:spacing w:after="540" w:line="283" w:lineRule="exact"/>
    </w:pPr>
    <w:rPr>
      <w:rFonts w:cstheme="majorHAnsi"/>
      <w:i/>
      <w:iCs/>
      <w:color w:val="000000" w:themeColor="text1"/>
      <w:spacing w:val="2"/>
      <w:sz w:val="22"/>
      <w:szCs w:val="22"/>
    </w:rPr>
  </w:style>
  <w:style w:type="character" w:customStyle="1" w:styleId="Footnote">
    <w:name w:val="Footnote_"/>
    <w:link w:val="Footnote0"/>
    <w:rsid w:val="006D3234"/>
    <w:rPr>
      <w:spacing w:val="5"/>
      <w:sz w:val="18"/>
      <w:szCs w:val="18"/>
      <w:shd w:val="clear" w:color="auto" w:fill="FFFFFF"/>
    </w:rPr>
  </w:style>
  <w:style w:type="paragraph" w:customStyle="1" w:styleId="Footnote0">
    <w:name w:val="Footnote"/>
    <w:basedOn w:val="Normal"/>
    <w:link w:val="Footnote"/>
    <w:rsid w:val="006D3234"/>
    <w:pPr>
      <w:widowControl w:val="0"/>
      <w:shd w:val="clear" w:color="auto" w:fill="FFFFFF"/>
      <w:spacing w:line="235" w:lineRule="exact"/>
    </w:pPr>
    <w:rPr>
      <w:rFonts w:cstheme="majorHAnsi"/>
      <w:color w:val="000000" w:themeColor="text1"/>
      <w:spacing w:val="5"/>
      <w:sz w:val="18"/>
      <w:szCs w:val="18"/>
    </w:rPr>
  </w:style>
  <w:style w:type="character" w:customStyle="1" w:styleId="FootnoteItalic">
    <w:name w:val="Footnote + Italic"/>
    <w:aliases w:val="Spacing 0 pt71"/>
    <w:rsid w:val="006D3234"/>
    <w:rPr>
      <w:i/>
      <w:iCs/>
      <w:spacing w:val="2"/>
      <w:sz w:val="18"/>
      <w:szCs w:val="18"/>
      <w:lang w:bidi="ar-SA"/>
    </w:rPr>
  </w:style>
  <w:style w:type="character" w:customStyle="1" w:styleId="Footnote2">
    <w:name w:val="Footnote (2)_"/>
    <w:link w:val="Footnote20"/>
    <w:rsid w:val="006D3234"/>
    <w:rPr>
      <w:spacing w:val="3"/>
      <w:sz w:val="13"/>
      <w:szCs w:val="13"/>
      <w:shd w:val="clear" w:color="auto" w:fill="FFFFFF"/>
    </w:rPr>
  </w:style>
  <w:style w:type="paragraph" w:customStyle="1" w:styleId="Footnote20">
    <w:name w:val="Footnote (2)"/>
    <w:basedOn w:val="Normal"/>
    <w:link w:val="Footnote2"/>
    <w:rsid w:val="006D3234"/>
    <w:pPr>
      <w:widowControl w:val="0"/>
      <w:shd w:val="clear" w:color="auto" w:fill="FFFFFF"/>
      <w:spacing w:after="120" w:line="240" w:lineRule="atLeast"/>
    </w:pPr>
    <w:rPr>
      <w:rFonts w:cstheme="majorHAnsi"/>
      <w:color w:val="000000" w:themeColor="text1"/>
      <w:spacing w:val="3"/>
      <w:sz w:val="13"/>
      <w:szCs w:val="13"/>
    </w:rPr>
  </w:style>
  <w:style w:type="character" w:customStyle="1" w:styleId="Bodytext3NotBold">
    <w:name w:val="Body text (3) + Not Bold"/>
    <w:aliases w:val="Italic,Spacing 0 pt70"/>
    <w:rsid w:val="006D3234"/>
    <w:rPr>
      <w:b/>
      <w:bCs/>
      <w:i/>
      <w:iCs/>
      <w:spacing w:val="0"/>
      <w:sz w:val="22"/>
      <w:szCs w:val="22"/>
      <w:lang w:bidi="ar-SA"/>
    </w:rPr>
  </w:style>
  <w:style w:type="character" w:customStyle="1" w:styleId="Bodytext7">
    <w:name w:val="Body text (7)_"/>
    <w:link w:val="Bodytext70"/>
    <w:rsid w:val="006D3234"/>
    <w:rPr>
      <w:i/>
      <w:iCs/>
      <w:spacing w:val="2"/>
      <w:sz w:val="18"/>
      <w:szCs w:val="18"/>
      <w:shd w:val="clear" w:color="auto" w:fill="FFFFFF"/>
    </w:rPr>
  </w:style>
  <w:style w:type="paragraph" w:customStyle="1" w:styleId="Bodytext70">
    <w:name w:val="Body text (7)"/>
    <w:basedOn w:val="Normal"/>
    <w:link w:val="Bodytext7"/>
    <w:rsid w:val="006D3234"/>
    <w:pPr>
      <w:widowControl w:val="0"/>
      <w:shd w:val="clear" w:color="auto" w:fill="FFFFFF"/>
      <w:spacing w:line="240" w:lineRule="atLeast"/>
    </w:pPr>
    <w:rPr>
      <w:rFonts w:cstheme="majorHAnsi"/>
      <w:i/>
      <w:iCs/>
      <w:color w:val="000000" w:themeColor="text1"/>
      <w:spacing w:val="2"/>
      <w:sz w:val="18"/>
      <w:szCs w:val="18"/>
    </w:rPr>
  </w:style>
  <w:style w:type="character" w:customStyle="1" w:styleId="Bodytext7NotItalic">
    <w:name w:val="Body text (7) + Not Italic"/>
    <w:aliases w:val="Spacing 0 pt69"/>
    <w:rsid w:val="006D3234"/>
    <w:rPr>
      <w:i/>
      <w:iCs/>
      <w:spacing w:val="5"/>
      <w:sz w:val="18"/>
      <w:szCs w:val="18"/>
      <w:lang w:bidi="ar-SA"/>
    </w:rPr>
  </w:style>
  <w:style w:type="character" w:customStyle="1" w:styleId="Bodytext5Italic">
    <w:name w:val="Body text (5) + Italic"/>
    <w:aliases w:val="Spacing 0 pt68"/>
    <w:rsid w:val="006D3234"/>
    <w:rPr>
      <w:i/>
      <w:iCs/>
      <w:spacing w:val="2"/>
      <w:sz w:val="18"/>
      <w:szCs w:val="18"/>
      <w:lang w:bidi="ar-SA"/>
    </w:rPr>
  </w:style>
  <w:style w:type="character" w:customStyle="1" w:styleId="Footnote3">
    <w:name w:val="Footnote (3)_"/>
    <w:link w:val="Footnote30"/>
    <w:rsid w:val="006D3234"/>
    <w:rPr>
      <w:b/>
      <w:bCs/>
      <w:spacing w:val="2"/>
      <w:sz w:val="16"/>
      <w:szCs w:val="16"/>
      <w:shd w:val="clear" w:color="auto" w:fill="FFFFFF"/>
    </w:rPr>
  </w:style>
  <w:style w:type="paragraph" w:customStyle="1" w:styleId="Footnote30">
    <w:name w:val="Footnote (3)"/>
    <w:basedOn w:val="Normal"/>
    <w:link w:val="Footnote3"/>
    <w:rsid w:val="006D3234"/>
    <w:pPr>
      <w:widowControl w:val="0"/>
      <w:shd w:val="clear" w:color="auto" w:fill="FFFFFF"/>
      <w:spacing w:line="235" w:lineRule="exact"/>
    </w:pPr>
    <w:rPr>
      <w:rFonts w:cstheme="majorHAnsi"/>
      <w:b/>
      <w:bCs/>
      <w:color w:val="000000" w:themeColor="text1"/>
      <w:spacing w:val="2"/>
      <w:sz w:val="16"/>
      <w:szCs w:val="16"/>
    </w:rPr>
  </w:style>
  <w:style w:type="character" w:customStyle="1" w:styleId="Footnote39pt">
    <w:name w:val="Footnote (3) + 9 pt"/>
    <w:aliases w:val="Not Bold,Spacing 0 pt67"/>
    <w:rsid w:val="006D3234"/>
    <w:rPr>
      <w:b/>
      <w:bCs/>
      <w:spacing w:val="5"/>
      <w:sz w:val="18"/>
      <w:szCs w:val="18"/>
      <w:lang w:bidi="ar-SA"/>
    </w:rPr>
  </w:style>
  <w:style w:type="character" w:customStyle="1" w:styleId="Footnote4">
    <w:name w:val="Footnote (4)_"/>
    <w:link w:val="Footnote40"/>
    <w:rsid w:val="006D3234"/>
    <w:rPr>
      <w:spacing w:val="3"/>
      <w:sz w:val="22"/>
      <w:szCs w:val="22"/>
      <w:shd w:val="clear" w:color="auto" w:fill="FFFFFF"/>
    </w:rPr>
  </w:style>
  <w:style w:type="paragraph" w:customStyle="1" w:styleId="Footnote40">
    <w:name w:val="Footnote (4)"/>
    <w:basedOn w:val="Normal"/>
    <w:link w:val="Footnote4"/>
    <w:rsid w:val="006D3234"/>
    <w:pPr>
      <w:widowControl w:val="0"/>
      <w:shd w:val="clear" w:color="auto" w:fill="FFFFFF"/>
      <w:spacing w:line="235" w:lineRule="exact"/>
    </w:pPr>
    <w:rPr>
      <w:rFonts w:cstheme="majorHAnsi"/>
      <w:color w:val="000000" w:themeColor="text1"/>
      <w:spacing w:val="3"/>
      <w:sz w:val="22"/>
      <w:szCs w:val="22"/>
    </w:rPr>
  </w:style>
  <w:style w:type="character" w:customStyle="1" w:styleId="Footnote5">
    <w:name w:val="Footnote (5)_"/>
    <w:link w:val="Footnote50"/>
    <w:rsid w:val="006D3234"/>
    <w:rPr>
      <w:b/>
      <w:bCs/>
      <w:spacing w:val="16"/>
      <w:sz w:val="10"/>
      <w:szCs w:val="10"/>
      <w:shd w:val="clear" w:color="auto" w:fill="FFFFFF"/>
    </w:rPr>
  </w:style>
  <w:style w:type="paragraph" w:customStyle="1" w:styleId="Footnote50">
    <w:name w:val="Footnote (5)"/>
    <w:basedOn w:val="Normal"/>
    <w:link w:val="Footnote5"/>
    <w:rsid w:val="006D3234"/>
    <w:pPr>
      <w:widowControl w:val="0"/>
      <w:shd w:val="clear" w:color="auto" w:fill="FFFFFF"/>
      <w:spacing w:after="60" w:line="240" w:lineRule="atLeast"/>
    </w:pPr>
    <w:rPr>
      <w:rFonts w:cstheme="majorHAnsi"/>
      <w:b/>
      <w:bCs/>
      <w:color w:val="000000" w:themeColor="text1"/>
      <w:spacing w:val="16"/>
      <w:sz w:val="10"/>
      <w:szCs w:val="10"/>
    </w:rPr>
  </w:style>
  <w:style w:type="character" w:customStyle="1" w:styleId="Footnote5NotBold">
    <w:name w:val="Footnote (5) + Not Bold"/>
    <w:aliases w:val="Spacing 0 pt66"/>
    <w:rsid w:val="006D3234"/>
    <w:rPr>
      <w:b/>
      <w:bCs/>
      <w:spacing w:val="8"/>
      <w:sz w:val="10"/>
      <w:szCs w:val="10"/>
      <w:lang w:bidi="ar-SA"/>
    </w:rPr>
  </w:style>
  <w:style w:type="character" w:customStyle="1" w:styleId="Footnote6">
    <w:name w:val="Footnote (6)_"/>
    <w:link w:val="Footnote60"/>
    <w:rsid w:val="006D3234"/>
    <w:rPr>
      <w:b/>
      <w:bCs/>
      <w:spacing w:val="17"/>
      <w:sz w:val="9"/>
      <w:szCs w:val="9"/>
      <w:shd w:val="clear" w:color="auto" w:fill="FFFFFF"/>
    </w:rPr>
  </w:style>
  <w:style w:type="paragraph" w:customStyle="1" w:styleId="Footnote60">
    <w:name w:val="Footnote (6)"/>
    <w:basedOn w:val="Normal"/>
    <w:link w:val="Footnote6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17"/>
      <w:sz w:val="9"/>
      <w:szCs w:val="9"/>
    </w:rPr>
  </w:style>
  <w:style w:type="character" w:customStyle="1" w:styleId="Footnote6NotBold">
    <w:name w:val="Footnote (6) + Not Bold"/>
    <w:aliases w:val="Spacing 0 pt65"/>
    <w:rsid w:val="006D3234"/>
    <w:rPr>
      <w:b/>
      <w:bCs/>
      <w:spacing w:val="11"/>
      <w:sz w:val="9"/>
      <w:szCs w:val="9"/>
      <w:lang w:bidi="ar-SA"/>
    </w:rPr>
  </w:style>
  <w:style w:type="character" w:customStyle="1" w:styleId="Headerorfooter5">
    <w:name w:val="Header or footer (5)_"/>
    <w:link w:val="Headerorfooter50"/>
    <w:rsid w:val="006D3234"/>
    <w:rPr>
      <w:b/>
      <w:bCs/>
      <w:spacing w:val="4"/>
      <w:sz w:val="16"/>
      <w:szCs w:val="16"/>
      <w:shd w:val="clear" w:color="auto" w:fill="FFFFFF"/>
    </w:rPr>
  </w:style>
  <w:style w:type="paragraph" w:customStyle="1" w:styleId="Headerorfooter50">
    <w:name w:val="Header or footer (5)"/>
    <w:basedOn w:val="Normal"/>
    <w:link w:val="Headerorfooter5"/>
    <w:rsid w:val="006D3234"/>
    <w:pPr>
      <w:widowControl w:val="0"/>
      <w:shd w:val="clear" w:color="auto" w:fill="FFFFFF"/>
      <w:spacing w:line="245" w:lineRule="exact"/>
    </w:pPr>
    <w:rPr>
      <w:rFonts w:cstheme="majorHAnsi"/>
      <w:b/>
      <w:bCs/>
      <w:color w:val="000000" w:themeColor="text1"/>
      <w:spacing w:val="4"/>
      <w:sz w:val="16"/>
      <w:szCs w:val="16"/>
    </w:rPr>
  </w:style>
  <w:style w:type="character" w:customStyle="1" w:styleId="Heading6">
    <w:name w:val="Heading #6_"/>
    <w:link w:val="Heading61"/>
    <w:rsid w:val="006D3234"/>
    <w:rPr>
      <w:b/>
      <w:bCs/>
      <w:spacing w:val="1"/>
      <w:sz w:val="22"/>
      <w:szCs w:val="22"/>
      <w:shd w:val="clear" w:color="auto" w:fill="FFFFFF"/>
    </w:rPr>
  </w:style>
  <w:style w:type="paragraph" w:customStyle="1" w:styleId="Heading61">
    <w:name w:val="Heading #61"/>
    <w:basedOn w:val="Normal"/>
    <w:link w:val="Heading6"/>
    <w:rsid w:val="006D3234"/>
    <w:pPr>
      <w:widowControl w:val="0"/>
      <w:shd w:val="clear" w:color="auto" w:fill="FFFFFF"/>
      <w:spacing w:before="180" w:after="360" w:line="302" w:lineRule="exact"/>
      <w:jc w:val="center"/>
      <w:outlineLvl w:val="5"/>
    </w:pPr>
    <w:rPr>
      <w:rFonts w:cstheme="majorHAnsi"/>
      <w:b/>
      <w:bCs/>
      <w:color w:val="000000" w:themeColor="text1"/>
      <w:spacing w:val="1"/>
      <w:sz w:val="22"/>
      <w:szCs w:val="22"/>
    </w:rPr>
  </w:style>
  <w:style w:type="character" w:customStyle="1" w:styleId="Heading60">
    <w:name w:val="Heading #6"/>
    <w:rsid w:val="006D3234"/>
    <w:rPr>
      <w:b/>
      <w:bCs/>
      <w:spacing w:val="1"/>
      <w:sz w:val="22"/>
      <w:szCs w:val="22"/>
      <w:u w:val="single"/>
      <w:lang w:bidi="ar-SA"/>
    </w:rPr>
  </w:style>
  <w:style w:type="character" w:customStyle="1" w:styleId="Tablecaption2">
    <w:name w:val="Table caption (2)_"/>
    <w:link w:val="Tablecaption20"/>
    <w:rsid w:val="006D3234"/>
    <w:rPr>
      <w:spacing w:val="3"/>
      <w:sz w:val="22"/>
      <w:szCs w:val="22"/>
      <w:shd w:val="clear" w:color="auto" w:fill="FFFFFF"/>
    </w:rPr>
  </w:style>
  <w:style w:type="paragraph" w:customStyle="1" w:styleId="Tablecaption20">
    <w:name w:val="Table caption (2)"/>
    <w:basedOn w:val="Normal"/>
    <w:link w:val="Tablecaption2"/>
    <w:rsid w:val="006D3234"/>
    <w:pPr>
      <w:widowControl w:val="0"/>
      <w:shd w:val="clear" w:color="auto" w:fill="FFFFFF"/>
      <w:spacing w:after="60" w:line="240" w:lineRule="atLeast"/>
    </w:pPr>
    <w:rPr>
      <w:rFonts w:cstheme="majorHAnsi"/>
      <w:color w:val="000000" w:themeColor="text1"/>
      <w:spacing w:val="3"/>
      <w:sz w:val="22"/>
      <w:szCs w:val="22"/>
    </w:rPr>
  </w:style>
  <w:style w:type="character" w:customStyle="1" w:styleId="BodyText10">
    <w:name w:val="Body Text1"/>
    <w:basedOn w:val="Bodytext"/>
    <w:rsid w:val="006D3234"/>
    <w:rPr>
      <w:spacing w:val="3"/>
      <w:sz w:val="22"/>
      <w:szCs w:val="22"/>
      <w:shd w:val="clear" w:color="auto" w:fill="FFFFFF"/>
    </w:rPr>
  </w:style>
  <w:style w:type="character" w:customStyle="1" w:styleId="BodytextImpact">
    <w:name w:val="Body text + Impact"/>
    <w:aliases w:val="8.5 pt,Spacing 0 pt64"/>
    <w:rsid w:val="006D3234"/>
    <w:rPr>
      <w:rFonts w:ascii="Impact" w:hAnsi="Impact" w:cs="Impact"/>
      <w:noProof/>
      <w:spacing w:val="-2"/>
      <w:sz w:val="17"/>
      <w:szCs w:val="17"/>
      <w:lang w:bidi="ar-SA"/>
    </w:rPr>
  </w:style>
  <w:style w:type="character" w:customStyle="1" w:styleId="Tablecaption">
    <w:name w:val="Table caption_"/>
    <w:link w:val="Tablecaption0"/>
    <w:rsid w:val="006D3234"/>
    <w:rPr>
      <w:i/>
      <w:iCs/>
      <w:spacing w:val="2"/>
      <w:sz w:val="22"/>
      <w:szCs w:val="22"/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6D3234"/>
    <w:pPr>
      <w:widowControl w:val="0"/>
      <w:shd w:val="clear" w:color="auto" w:fill="FFFFFF"/>
      <w:spacing w:line="278" w:lineRule="exact"/>
    </w:pPr>
    <w:rPr>
      <w:rFonts w:cstheme="majorHAnsi"/>
      <w:i/>
      <w:iCs/>
      <w:color w:val="000000" w:themeColor="text1"/>
      <w:spacing w:val="2"/>
      <w:sz w:val="22"/>
      <w:szCs w:val="22"/>
    </w:rPr>
  </w:style>
  <w:style w:type="character" w:customStyle="1" w:styleId="Footnote7">
    <w:name w:val="Footnote (7)_"/>
    <w:link w:val="Footnote70"/>
    <w:rsid w:val="006D3234"/>
    <w:rPr>
      <w:b/>
      <w:bCs/>
      <w:spacing w:val="1"/>
      <w:sz w:val="22"/>
      <w:szCs w:val="22"/>
      <w:shd w:val="clear" w:color="auto" w:fill="FFFFFF"/>
    </w:rPr>
  </w:style>
  <w:style w:type="paragraph" w:customStyle="1" w:styleId="Footnote70">
    <w:name w:val="Footnote (7)"/>
    <w:basedOn w:val="Normal"/>
    <w:link w:val="Footnote7"/>
    <w:rsid w:val="006D3234"/>
    <w:pPr>
      <w:widowControl w:val="0"/>
      <w:shd w:val="clear" w:color="auto" w:fill="FFFFFF"/>
      <w:spacing w:line="283" w:lineRule="exact"/>
      <w:ind w:firstLine="680"/>
    </w:pPr>
    <w:rPr>
      <w:rFonts w:cstheme="majorHAnsi"/>
      <w:b/>
      <w:bCs/>
      <w:color w:val="000000" w:themeColor="text1"/>
      <w:spacing w:val="1"/>
      <w:sz w:val="22"/>
      <w:szCs w:val="22"/>
    </w:rPr>
  </w:style>
  <w:style w:type="character" w:customStyle="1" w:styleId="Footnote8">
    <w:name w:val="Footnote (8)_"/>
    <w:link w:val="Footnote80"/>
    <w:rsid w:val="006D3234"/>
    <w:rPr>
      <w:i/>
      <w:iCs/>
      <w:spacing w:val="2"/>
      <w:sz w:val="22"/>
      <w:szCs w:val="22"/>
      <w:shd w:val="clear" w:color="auto" w:fill="FFFFFF"/>
    </w:rPr>
  </w:style>
  <w:style w:type="paragraph" w:customStyle="1" w:styleId="Footnote80">
    <w:name w:val="Footnote (8)"/>
    <w:basedOn w:val="Normal"/>
    <w:link w:val="Footnote8"/>
    <w:rsid w:val="006D3234"/>
    <w:pPr>
      <w:widowControl w:val="0"/>
      <w:shd w:val="clear" w:color="auto" w:fill="FFFFFF"/>
      <w:spacing w:line="283" w:lineRule="exact"/>
    </w:pPr>
    <w:rPr>
      <w:rFonts w:cstheme="majorHAnsi"/>
      <w:i/>
      <w:iCs/>
      <w:color w:val="000000" w:themeColor="text1"/>
      <w:spacing w:val="2"/>
      <w:sz w:val="22"/>
      <w:szCs w:val="22"/>
    </w:rPr>
  </w:style>
  <w:style w:type="character" w:customStyle="1" w:styleId="Headerorfooter6">
    <w:name w:val="Header or footer (6)_"/>
    <w:link w:val="Headerorfooter60"/>
    <w:rsid w:val="006D3234"/>
    <w:rPr>
      <w:b/>
      <w:bCs/>
      <w:spacing w:val="2"/>
      <w:sz w:val="15"/>
      <w:szCs w:val="15"/>
      <w:shd w:val="clear" w:color="auto" w:fill="FFFFFF"/>
    </w:rPr>
  </w:style>
  <w:style w:type="paragraph" w:customStyle="1" w:styleId="Headerorfooter60">
    <w:name w:val="Header or footer (6)"/>
    <w:basedOn w:val="Normal"/>
    <w:link w:val="Headerorfooter6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2"/>
      <w:sz w:val="15"/>
      <w:szCs w:val="15"/>
    </w:rPr>
  </w:style>
  <w:style w:type="character" w:customStyle="1" w:styleId="Heading72">
    <w:name w:val="Heading #7 (2)_"/>
    <w:link w:val="Heading721"/>
    <w:rsid w:val="006D3234"/>
    <w:rPr>
      <w:b/>
      <w:bCs/>
      <w:spacing w:val="1"/>
      <w:sz w:val="22"/>
      <w:szCs w:val="22"/>
      <w:shd w:val="clear" w:color="auto" w:fill="FFFFFF"/>
    </w:rPr>
  </w:style>
  <w:style w:type="paragraph" w:customStyle="1" w:styleId="Heading721">
    <w:name w:val="Heading #7 (2)1"/>
    <w:basedOn w:val="Normal"/>
    <w:link w:val="Heading72"/>
    <w:rsid w:val="006D3234"/>
    <w:pPr>
      <w:widowControl w:val="0"/>
      <w:shd w:val="clear" w:color="auto" w:fill="FFFFFF"/>
      <w:spacing w:line="240" w:lineRule="atLeast"/>
      <w:outlineLvl w:val="6"/>
    </w:pPr>
    <w:rPr>
      <w:rFonts w:cstheme="majorHAnsi"/>
      <w:b/>
      <w:bCs/>
      <w:color w:val="000000" w:themeColor="text1"/>
      <w:spacing w:val="1"/>
      <w:sz w:val="22"/>
      <w:szCs w:val="22"/>
    </w:rPr>
  </w:style>
  <w:style w:type="character" w:customStyle="1" w:styleId="Bodytext6NotItalic">
    <w:name w:val="Body text (6) + Not Italic"/>
    <w:aliases w:val="Spacing 0 pt63"/>
    <w:rsid w:val="006D3234"/>
    <w:rPr>
      <w:i/>
      <w:iCs/>
      <w:spacing w:val="3"/>
      <w:sz w:val="22"/>
      <w:szCs w:val="22"/>
      <w:lang w:bidi="ar-SA"/>
    </w:rPr>
  </w:style>
  <w:style w:type="character" w:customStyle="1" w:styleId="BodytextBold">
    <w:name w:val="Body text + Bold"/>
    <w:aliases w:val="Spacing 0 pt62"/>
    <w:rsid w:val="006D3234"/>
    <w:rPr>
      <w:b/>
      <w:bCs/>
      <w:spacing w:val="1"/>
      <w:sz w:val="22"/>
      <w:szCs w:val="22"/>
      <w:lang w:bidi="ar-SA"/>
    </w:rPr>
  </w:style>
  <w:style w:type="character" w:customStyle="1" w:styleId="Bodytext8">
    <w:name w:val="Body text (8)_"/>
    <w:link w:val="Bodytext80"/>
    <w:rsid w:val="006D3234"/>
    <w:rPr>
      <w:rFonts w:ascii="MS Mincho" w:eastAsia="MS Mincho"/>
      <w:spacing w:val="10"/>
      <w:sz w:val="8"/>
      <w:szCs w:val="8"/>
      <w:shd w:val="clear" w:color="auto" w:fill="FFFFFF"/>
    </w:rPr>
  </w:style>
  <w:style w:type="paragraph" w:customStyle="1" w:styleId="Bodytext80">
    <w:name w:val="Body text (8)"/>
    <w:basedOn w:val="Normal"/>
    <w:link w:val="Bodytext8"/>
    <w:rsid w:val="006D3234"/>
    <w:pPr>
      <w:widowControl w:val="0"/>
      <w:shd w:val="clear" w:color="auto" w:fill="FFFFFF"/>
      <w:spacing w:line="240" w:lineRule="atLeast"/>
    </w:pPr>
    <w:rPr>
      <w:rFonts w:ascii="MS Mincho" w:eastAsia="MS Mincho" w:cstheme="majorHAnsi"/>
      <w:color w:val="000000" w:themeColor="text1"/>
      <w:spacing w:val="10"/>
      <w:sz w:val="8"/>
      <w:szCs w:val="8"/>
    </w:rPr>
  </w:style>
  <w:style w:type="character" w:customStyle="1" w:styleId="Heading52">
    <w:name w:val="Heading #5 (2)_"/>
    <w:link w:val="Heading520"/>
    <w:rsid w:val="006D3234"/>
    <w:rPr>
      <w:b/>
      <w:bCs/>
      <w:spacing w:val="6"/>
      <w:sz w:val="22"/>
      <w:szCs w:val="22"/>
      <w:shd w:val="clear" w:color="auto" w:fill="FFFFFF"/>
    </w:rPr>
  </w:style>
  <w:style w:type="paragraph" w:customStyle="1" w:styleId="Heading520">
    <w:name w:val="Heading #5 (2)"/>
    <w:basedOn w:val="Normal"/>
    <w:link w:val="Heading52"/>
    <w:rsid w:val="006D3234"/>
    <w:pPr>
      <w:widowControl w:val="0"/>
      <w:shd w:val="clear" w:color="auto" w:fill="FFFFFF"/>
      <w:spacing w:line="240" w:lineRule="atLeast"/>
      <w:outlineLvl w:val="4"/>
    </w:pPr>
    <w:rPr>
      <w:rFonts w:cstheme="majorHAnsi"/>
      <w:b/>
      <w:bCs/>
      <w:color w:val="000000" w:themeColor="text1"/>
      <w:spacing w:val="6"/>
      <w:sz w:val="22"/>
      <w:szCs w:val="22"/>
    </w:rPr>
  </w:style>
  <w:style w:type="character" w:customStyle="1" w:styleId="Heading52Italic">
    <w:name w:val="Heading #5 (2) + Italic"/>
    <w:aliases w:val="Spacing 0 pt61"/>
    <w:rsid w:val="006D3234"/>
    <w:rPr>
      <w:b/>
      <w:bCs/>
      <w:i/>
      <w:iCs/>
      <w:spacing w:val="4"/>
      <w:sz w:val="22"/>
      <w:szCs w:val="22"/>
      <w:lang w:bidi="ar-SA"/>
    </w:rPr>
  </w:style>
  <w:style w:type="character" w:customStyle="1" w:styleId="Bodytext7Spacing-1pt">
    <w:name w:val="Body text (7) + Spacing -1 pt"/>
    <w:rsid w:val="006D3234"/>
    <w:rPr>
      <w:i/>
      <w:iCs/>
      <w:spacing w:val="-24"/>
      <w:sz w:val="18"/>
      <w:szCs w:val="18"/>
      <w:lang w:bidi="ar-SA"/>
    </w:rPr>
  </w:style>
  <w:style w:type="character" w:customStyle="1" w:styleId="Bodytext9">
    <w:name w:val="Body text (9)_"/>
    <w:link w:val="Bodytext90"/>
    <w:rsid w:val="006D3234"/>
    <w:rPr>
      <w:b/>
      <w:bCs/>
      <w:spacing w:val="1"/>
      <w:sz w:val="17"/>
      <w:szCs w:val="17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6D3234"/>
    <w:pPr>
      <w:widowControl w:val="0"/>
      <w:shd w:val="clear" w:color="auto" w:fill="FFFFFF"/>
      <w:spacing w:line="240" w:lineRule="exact"/>
    </w:pPr>
    <w:rPr>
      <w:rFonts w:cstheme="majorHAnsi"/>
      <w:b/>
      <w:bCs/>
      <w:color w:val="000000" w:themeColor="text1"/>
      <w:spacing w:val="1"/>
      <w:sz w:val="17"/>
      <w:szCs w:val="17"/>
    </w:rPr>
  </w:style>
  <w:style w:type="character" w:customStyle="1" w:styleId="Bodytext99pt">
    <w:name w:val="Body text (9) + 9 pt"/>
    <w:aliases w:val="Not Bold10,Spacing 0 pt60"/>
    <w:rsid w:val="006D3234"/>
    <w:rPr>
      <w:b/>
      <w:bCs/>
      <w:spacing w:val="5"/>
      <w:sz w:val="18"/>
      <w:szCs w:val="18"/>
      <w:lang w:bidi="ar-SA"/>
    </w:rPr>
  </w:style>
  <w:style w:type="character" w:customStyle="1" w:styleId="Bodytext585pt">
    <w:name w:val="Body text (5) + 8.5 pt"/>
    <w:aliases w:val="Bold,Spacing 0 pt59"/>
    <w:rsid w:val="006D3234"/>
    <w:rPr>
      <w:b/>
      <w:bCs/>
      <w:spacing w:val="1"/>
      <w:sz w:val="17"/>
      <w:szCs w:val="17"/>
      <w:lang w:bidi="ar-SA"/>
    </w:rPr>
  </w:style>
  <w:style w:type="character" w:customStyle="1" w:styleId="Bodytext100">
    <w:name w:val="Body text (10)_"/>
    <w:link w:val="Bodytext101"/>
    <w:rsid w:val="006D3234"/>
    <w:rPr>
      <w:b/>
      <w:bCs/>
      <w:spacing w:val="2"/>
      <w:sz w:val="16"/>
      <w:szCs w:val="16"/>
      <w:shd w:val="clear" w:color="auto" w:fill="FFFFFF"/>
    </w:rPr>
  </w:style>
  <w:style w:type="paragraph" w:customStyle="1" w:styleId="Bodytext101">
    <w:name w:val="Body text (10)"/>
    <w:basedOn w:val="Normal"/>
    <w:link w:val="Bodytext100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2"/>
      <w:sz w:val="16"/>
      <w:szCs w:val="16"/>
    </w:rPr>
  </w:style>
  <w:style w:type="character" w:customStyle="1" w:styleId="Heading42">
    <w:name w:val="Heading #4 (2)_"/>
    <w:link w:val="Heading420"/>
    <w:rsid w:val="006D3234"/>
    <w:rPr>
      <w:b/>
      <w:bCs/>
      <w:spacing w:val="1"/>
      <w:sz w:val="17"/>
      <w:szCs w:val="17"/>
      <w:shd w:val="clear" w:color="auto" w:fill="FFFFFF"/>
    </w:rPr>
  </w:style>
  <w:style w:type="paragraph" w:customStyle="1" w:styleId="Heading420">
    <w:name w:val="Heading #4 (2)"/>
    <w:basedOn w:val="Normal"/>
    <w:link w:val="Heading42"/>
    <w:rsid w:val="006D3234"/>
    <w:pPr>
      <w:widowControl w:val="0"/>
      <w:shd w:val="clear" w:color="auto" w:fill="FFFFFF"/>
      <w:spacing w:line="230" w:lineRule="exact"/>
      <w:outlineLvl w:val="3"/>
    </w:pPr>
    <w:rPr>
      <w:rFonts w:cstheme="majorHAnsi"/>
      <w:b/>
      <w:bCs/>
      <w:color w:val="000000" w:themeColor="text1"/>
      <w:spacing w:val="1"/>
      <w:sz w:val="17"/>
      <w:szCs w:val="17"/>
    </w:rPr>
  </w:style>
  <w:style w:type="character" w:customStyle="1" w:styleId="Bodytext5Candara">
    <w:name w:val="Body text (5) + Candara"/>
    <w:aliases w:val="8.5 pt2,Spacing 0 pt58"/>
    <w:rsid w:val="006D3234"/>
    <w:rPr>
      <w:rFonts w:ascii="Candara" w:hAnsi="Candara" w:cs="Candara"/>
      <w:noProof/>
      <w:spacing w:val="0"/>
      <w:sz w:val="17"/>
      <w:szCs w:val="17"/>
      <w:lang w:bidi="ar-SA"/>
    </w:rPr>
  </w:style>
  <w:style w:type="character" w:customStyle="1" w:styleId="Bodytext9pt">
    <w:name w:val="Body text + 9 pt"/>
    <w:aliases w:val="Spacing 0 pt57"/>
    <w:rsid w:val="006D3234"/>
    <w:rPr>
      <w:spacing w:val="5"/>
      <w:sz w:val="18"/>
      <w:szCs w:val="18"/>
      <w:lang w:bidi="ar-SA"/>
    </w:rPr>
  </w:style>
  <w:style w:type="character" w:customStyle="1" w:styleId="Tablecaption3">
    <w:name w:val="Table caption (3)_"/>
    <w:link w:val="Tablecaption30"/>
    <w:rsid w:val="006D3234"/>
    <w:rPr>
      <w:b/>
      <w:bCs/>
      <w:spacing w:val="1"/>
      <w:sz w:val="22"/>
      <w:szCs w:val="22"/>
      <w:shd w:val="clear" w:color="auto" w:fill="FFFFFF"/>
    </w:rPr>
  </w:style>
  <w:style w:type="paragraph" w:customStyle="1" w:styleId="Tablecaption30">
    <w:name w:val="Table caption (3)"/>
    <w:basedOn w:val="Normal"/>
    <w:link w:val="Tablecaption3"/>
    <w:rsid w:val="006D3234"/>
    <w:pPr>
      <w:widowControl w:val="0"/>
      <w:shd w:val="clear" w:color="auto" w:fill="FFFFFF"/>
      <w:spacing w:line="278" w:lineRule="exact"/>
    </w:pPr>
    <w:rPr>
      <w:rFonts w:cstheme="majorHAnsi"/>
      <w:b/>
      <w:bCs/>
      <w:color w:val="000000" w:themeColor="text1"/>
      <w:spacing w:val="1"/>
      <w:sz w:val="22"/>
      <w:szCs w:val="22"/>
    </w:rPr>
  </w:style>
  <w:style w:type="character" w:customStyle="1" w:styleId="Tablecaption2Bold">
    <w:name w:val="Table caption (2) + Bold"/>
    <w:aliases w:val="Spacing 0 pt56"/>
    <w:rsid w:val="006D3234"/>
    <w:rPr>
      <w:b/>
      <w:bCs/>
      <w:spacing w:val="1"/>
      <w:sz w:val="22"/>
      <w:szCs w:val="22"/>
      <w:lang w:bidi="ar-SA"/>
    </w:rPr>
  </w:style>
  <w:style w:type="character" w:customStyle="1" w:styleId="TablecaptionNotItalic">
    <w:name w:val="Table caption + Not Italic"/>
    <w:aliases w:val="Spacing 0 pt55"/>
    <w:rsid w:val="006D3234"/>
    <w:rPr>
      <w:i/>
      <w:iCs/>
      <w:spacing w:val="3"/>
      <w:sz w:val="22"/>
      <w:szCs w:val="22"/>
      <w:lang w:bidi="ar-SA"/>
    </w:rPr>
  </w:style>
  <w:style w:type="character" w:customStyle="1" w:styleId="Heading63">
    <w:name w:val="Heading #6 (3)_"/>
    <w:link w:val="Heading630"/>
    <w:rsid w:val="006D3234"/>
    <w:rPr>
      <w:spacing w:val="3"/>
      <w:sz w:val="22"/>
      <w:szCs w:val="22"/>
      <w:shd w:val="clear" w:color="auto" w:fill="FFFFFF"/>
    </w:rPr>
  </w:style>
  <w:style w:type="paragraph" w:customStyle="1" w:styleId="Heading630">
    <w:name w:val="Heading #6 (3)"/>
    <w:basedOn w:val="Normal"/>
    <w:link w:val="Heading63"/>
    <w:rsid w:val="006D3234"/>
    <w:pPr>
      <w:widowControl w:val="0"/>
      <w:shd w:val="clear" w:color="auto" w:fill="FFFFFF"/>
      <w:spacing w:before="120" w:line="283" w:lineRule="exact"/>
      <w:outlineLvl w:val="5"/>
    </w:pPr>
    <w:rPr>
      <w:rFonts w:cstheme="majorHAnsi"/>
      <w:color w:val="000000" w:themeColor="text1"/>
      <w:spacing w:val="3"/>
      <w:sz w:val="22"/>
      <w:szCs w:val="22"/>
    </w:rPr>
  </w:style>
  <w:style w:type="character" w:customStyle="1" w:styleId="Heading62Italic">
    <w:name w:val="Heading #6 (2) + Italic"/>
    <w:aliases w:val="Spacing 0 pt54"/>
    <w:rsid w:val="006D3234"/>
    <w:rPr>
      <w:b/>
      <w:bCs/>
      <w:i/>
      <w:iCs/>
      <w:spacing w:val="4"/>
      <w:sz w:val="22"/>
      <w:szCs w:val="22"/>
      <w:lang w:bidi="ar-SA"/>
    </w:rPr>
  </w:style>
  <w:style w:type="character" w:customStyle="1" w:styleId="Bodytext69pt">
    <w:name w:val="Body text (6) + 9 pt"/>
    <w:aliases w:val="Not Italic3,Spacing 0 pt53"/>
    <w:rsid w:val="006D3234"/>
    <w:rPr>
      <w:i/>
      <w:iCs/>
      <w:spacing w:val="5"/>
      <w:sz w:val="18"/>
      <w:szCs w:val="18"/>
      <w:lang w:bidi="ar-SA"/>
    </w:rPr>
  </w:style>
  <w:style w:type="character" w:customStyle="1" w:styleId="Bodytext58pt">
    <w:name w:val="Body text (5) + 8 pt"/>
    <w:aliases w:val="Bold14,Spacing 0 pt52"/>
    <w:rsid w:val="006D3234"/>
    <w:rPr>
      <w:b/>
      <w:bCs/>
      <w:spacing w:val="2"/>
      <w:sz w:val="16"/>
      <w:szCs w:val="16"/>
      <w:lang w:bidi="ar-SA"/>
    </w:rPr>
  </w:style>
  <w:style w:type="character" w:customStyle="1" w:styleId="Footnote9">
    <w:name w:val="Footnote (9)_"/>
    <w:link w:val="Footnote90"/>
    <w:rsid w:val="006D3234"/>
    <w:rPr>
      <w:b/>
      <w:bCs/>
      <w:spacing w:val="1"/>
      <w:sz w:val="17"/>
      <w:szCs w:val="17"/>
      <w:shd w:val="clear" w:color="auto" w:fill="FFFFFF"/>
    </w:rPr>
  </w:style>
  <w:style w:type="paragraph" w:customStyle="1" w:styleId="Footnote90">
    <w:name w:val="Footnote (9)"/>
    <w:basedOn w:val="Normal"/>
    <w:link w:val="Footnote9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1"/>
      <w:sz w:val="17"/>
      <w:szCs w:val="17"/>
    </w:rPr>
  </w:style>
  <w:style w:type="character" w:customStyle="1" w:styleId="Footnote9Candara">
    <w:name w:val="Footnote (9) + Candara"/>
    <w:aliases w:val="6.5 pt,Not Bold9,Spacing 0 pt51"/>
    <w:rsid w:val="006D3234"/>
    <w:rPr>
      <w:rFonts w:ascii="Candara" w:hAnsi="Candara" w:cs="Candara"/>
      <w:b/>
      <w:bCs/>
      <w:spacing w:val="2"/>
      <w:sz w:val="13"/>
      <w:szCs w:val="13"/>
      <w:lang w:bidi="ar-SA"/>
    </w:rPr>
  </w:style>
  <w:style w:type="character" w:customStyle="1" w:styleId="Footnote10">
    <w:name w:val="Footnote (10)_"/>
    <w:link w:val="Footnote100"/>
    <w:rsid w:val="006D3234"/>
    <w:rPr>
      <w:b/>
      <w:bCs/>
      <w:spacing w:val="2"/>
      <w:sz w:val="14"/>
      <w:szCs w:val="14"/>
      <w:shd w:val="clear" w:color="auto" w:fill="FFFFFF"/>
    </w:rPr>
  </w:style>
  <w:style w:type="paragraph" w:customStyle="1" w:styleId="Footnote100">
    <w:name w:val="Footnote (10)"/>
    <w:basedOn w:val="Normal"/>
    <w:link w:val="Footnote10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2"/>
      <w:sz w:val="14"/>
      <w:szCs w:val="14"/>
    </w:rPr>
  </w:style>
  <w:style w:type="character" w:customStyle="1" w:styleId="Footnote85pt">
    <w:name w:val="Footnote + 8.5 pt"/>
    <w:aliases w:val="Bold13,Spacing 0 pt50"/>
    <w:rsid w:val="006D3234"/>
    <w:rPr>
      <w:b/>
      <w:bCs/>
      <w:spacing w:val="1"/>
      <w:sz w:val="17"/>
      <w:szCs w:val="17"/>
      <w:lang w:bidi="ar-SA"/>
    </w:rPr>
  </w:style>
  <w:style w:type="character" w:customStyle="1" w:styleId="Footnote9Impact">
    <w:name w:val="Footnote (9) + Impact"/>
    <w:aliases w:val="Not Bold8,Spacing 0 pt49"/>
    <w:rsid w:val="006D3234"/>
    <w:rPr>
      <w:rFonts w:ascii="Impact" w:hAnsi="Impact" w:cs="Impact"/>
      <w:b/>
      <w:bCs/>
      <w:spacing w:val="-2"/>
      <w:sz w:val="17"/>
      <w:szCs w:val="17"/>
      <w:lang w:bidi="ar-SA"/>
    </w:rPr>
  </w:style>
  <w:style w:type="character" w:customStyle="1" w:styleId="Footnote11">
    <w:name w:val="Footnote (11)_"/>
    <w:link w:val="Footnote110"/>
    <w:rsid w:val="006D3234"/>
    <w:rPr>
      <w:b/>
      <w:bCs/>
      <w:spacing w:val="2"/>
      <w:sz w:val="16"/>
      <w:szCs w:val="16"/>
      <w:shd w:val="clear" w:color="auto" w:fill="FFFFFF"/>
    </w:rPr>
  </w:style>
  <w:style w:type="paragraph" w:customStyle="1" w:styleId="Footnote110">
    <w:name w:val="Footnote (11)"/>
    <w:basedOn w:val="Normal"/>
    <w:link w:val="Footnote11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2"/>
      <w:sz w:val="16"/>
      <w:szCs w:val="16"/>
    </w:rPr>
  </w:style>
  <w:style w:type="character" w:customStyle="1" w:styleId="Bodytext40">
    <w:name w:val="Body text (4)"/>
    <w:rsid w:val="006D3234"/>
    <w:rPr>
      <w:b/>
      <w:bCs/>
      <w:spacing w:val="6"/>
      <w:sz w:val="22"/>
      <w:szCs w:val="22"/>
      <w:u w:val="single"/>
      <w:lang w:bidi="ar-SA"/>
    </w:rPr>
  </w:style>
  <w:style w:type="character" w:customStyle="1" w:styleId="Bodytext4Italic">
    <w:name w:val="Body text (4) + Italic"/>
    <w:aliases w:val="Spacing 0 pt48"/>
    <w:rsid w:val="006D3234"/>
    <w:rPr>
      <w:b/>
      <w:bCs/>
      <w:i/>
      <w:iCs/>
      <w:spacing w:val="4"/>
      <w:sz w:val="22"/>
      <w:szCs w:val="22"/>
      <w:lang w:bidi="ar-SA"/>
    </w:rPr>
  </w:style>
  <w:style w:type="character" w:customStyle="1" w:styleId="Bodytext11">
    <w:name w:val="Body text (11)_"/>
    <w:link w:val="Bodytext110"/>
    <w:rsid w:val="006D3234"/>
    <w:rPr>
      <w:b/>
      <w:bCs/>
      <w:i/>
      <w:iCs/>
      <w:spacing w:val="-2"/>
      <w:shd w:val="clear" w:color="auto" w:fill="FFFFFF"/>
    </w:rPr>
  </w:style>
  <w:style w:type="paragraph" w:customStyle="1" w:styleId="Bodytext110">
    <w:name w:val="Body text (11)"/>
    <w:basedOn w:val="Normal"/>
    <w:link w:val="Bodytext11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i/>
      <w:iCs/>
      <w:color w:val="000000" w:themeColor="text1"/>
      <w:spacing w:val="-2"/>
      <w:sz w:val="28"/>
      <w:szCs w:val="28"/>
    </w:rPr>
  </w:style>
  <w:style w:type="character" w:customStyle="1" w:styleId="Bodytext1185pt">
    <w:name w:val="Body text (11) + 8.5 pt"/>
    <w:aliases w:val="Not Italic2,Spacing 0 pt47"/>
    <w:rsid w:val="006D3234"/>
    <w:rPr>
      <w:b/>
      <w:bCs/>
      <w:i/>
      <w:iCs/>
      <w:spacing w:val="1"/>
      <w:sz w:val="17"/>
      <w:szCs w:val="17"/>
      <w:lang w:bidi="ar-SA"/>
    </w:rPr>
  </w:style>
  <w:style w:type="character" w:customStyle="1" w:styleId="Bodytext119pt">
    <w:name w:val="Body text (11) + 9 pt"/>
    <w:aliases w:val="Not Bold7,Not Italic1,Spacing 0 pt46"/>
    <w:rsid w:val="006D3234"/>
    <w:rPr>
      <w:b/>
      <w:bCs/>
      <w:i/>
      <w:iCs/>
      <w:spacing w:val="5"/>
      <w:sz w:val="18"/>
      <w:szCs w:val="18"/>
      <w:lang w:bidi="ar-SA"/>
    </w:rPr>
  </w:style>
  <w:style w:type="character" w:customStyle="1" w:styleId="Footnote99pt">
    <w:name w:val="Footnote (9) + 9 pt"/>
    <w:aliases w:val="Not Bold6,Spacing 0 pt45"/>
    <w:rsid w:val="006D3234"/>
    <w:rPr>
      <w:b/>
      <w:bCs/>
      <w:spacing w:val="5"/>
      <w:sz w:val="18"/>
      <w:szCs w:val="18"/>
      <w:lang w:bidi="ar-SA"/>
    </w:rPr>
  </w:style>
  <w:style w:type="character" w:customStyle="1" w:styleId="Footnote98pt">
    <w:name w:val="Footnote (9) + 8 pt"/>
    <w:aliases w:val="Spacing 0 pt44"/>
    <w:rsid w:val="006D3234"/>
    <w:rPr>
      <w:b/>
      <w:bCs/>
      <w:spacing w:val="2"/>
      <w:sz w:val="16"/>
      <w:szCs w:val="16"/>
      <w:lang w:bidi="ar-SA"/>
    </w:rPr>
  </w:style>
  <w:style w:type="character" w:customStyle="1" w:styleId="Heading7Italic">
    <w:name w:val="Heading #7 + Italic"/>
    <w:aliases w:val="Spacing 0 pt43"/>
    <w:rsid w:val="006D3234"/>
    <w:rPr>
      <w:b/>
      <w:bCs/>
      <w:i/>
      <w:iCs/>
      <w:spacing w:val="4"/>
      <w:sz w:val="22"/>
      <w:szCs w:val="22"/>
      <w:lang w:bidi="ar-SA"/>
    </w:rPr>
  </w:style>
  <w:style w:type="character" w:customStyle="1" w:styleId="Bodytext511pt">
    <w:name w:val="Body text (5) + 11 pt"/>
    <w:aliases w:val="Spacing 0 pt42"/>
    <w:rsid w:val="006D3234"/>
    <w:rPr>
      <w:spacing w:val="3"/>
      <w:sz w:val="22"/>
      <w:szCs w:val="22"/>
      <w:lang w:bidi="ar-SA"/>
    </w:rPr>
  </w:style>
  <w:style w:type="character" w:customStyle="1" w:styleId="Bodytext3Spacing0pt1">
    <w:name w:val="Body text (3) + Spacing 0 pt1"/>
    <w:rsid w:val="006D3234"/>
    <w:rPr>
      <w:b/>
      <w:bCs/>
      <w:spacing w:val="6"/>
      <w:sz w:val="22"/>
      <w:szCs w:val="22"/>
      <w:lang w:bidi="ar-SA"/>
    </w:rPr>
  </w:style>
  <w:style w:type="character" w:customStyle="1" w:styleId="Heading3">
    <w:name w:val="Heading #3_"/>
    <w:link w:val="Heading31"/>
    <w:rsid w:val="006D3234"/>
    <w:rPr>
      <w:b/>
      <w:bCs/>
      <w:spacing w:val="1"/>
      <w:sz w:val="22"/>
      <w:szCs w:val="22"/>
      <w:shd w:val="clear" w:color="auto" w:fill="FFFFFF"/>
    </w:rPr>
  </w:style>
  <w:style w:type="paragraph" w:customStyle="1" w:styleId="Heading31">
    <w:name w:val="Heading #31"/>
    <w:basedOn w:val="Normal"/>
    <w:link w:val="Heading3"/>
    <w:rsid w:val="006D3234"/>
    <w:pPr>
      <w:widowControl w:val="0"/>
      <w:shd w:val="clear" w:color="auto" w:fill="FFFFFF"/>
      <w:spacing w:after="240" w:line="240" w:lineRule="atLeast"/>
      <w:outlineLvl w:val="2"/>
    </w:pPr>
    <w:rPr>
      <w:rFonts w:cstheme="majorHAnsi"/>
      <w:b/>
      <w:bCs/>
      <w:color w:val="000000" w:themeColor="text1"/>
      <w:spacing w:val="1"/>
      <w:sz w:val="22"/>
      <w:szCs w:val="22"/>
    </w:rPr>
  </w:style>
  <w:style w:type="character" w:customStyle="1" w:styleId="Heading30">
    <w:name w:val="Heading #3"/>
    <w:rsid w:val="006D3234"/>
    <w:rPr>
      <w:b/>
      <w:bCs/>
      <w:spacing w:val="1"/>
      <w:sz w:val="22"/>
      <w:szCs w:val="22"/>
      <w:u w:val="single"/>
      <w:lang w:bidi="ar-SA"/>
    </w:rPr>
  </w:style>
  <w:style w:type="character" w:customStyle="1" w:styleId="Bodytext7pt">
    <w:name w:val="Body text + 7 pt"/>
    <w:aliases w:val="Bold12,Spacing 0 pt41"/>
    <w:rsid w:val="006D3234"/>
    <w:rPr>
      <w:b/>
      <w:bCs/>
      <w:spacing w:val="6"/>
      <w:sz w:val="14"/>
      <w:szCs w:val="14"/>
      <w:lang w:bidi="ar-SA"/>
    </w:rPr>
  </w:style>
  <w:style w:type="character" w:customStyle="1" w:styleId="Heading4">
    <w:name w:val="Heading #4_"/>
    <w:link w:val="Heading40"/>
    <w:rsid w:val="006D3234"/>
    <w:rPr>
      <w:spacing w:val="3"/>
      <w:sz w:val="22"/>
      <w:szCs w:val="22"/>
      <w:shd w:val="clear" w:color="auto" w:fill="FFFFFF"/>
    </w:rPr>
  </w:style>
  <w:style w:type="paragraph" w:customStyle="1" w:styleId="Heading40">
    <w:name w:val="Heading #4"/>
    <w:basedOn w:val="Normal"/>
    <w:link w:val="Heading4"/>
    <w:rsid w:val="006D3234"/>
    <w:pPr>
      <w:widowControl w:val="0"/>
      <w:shd w:val="clear" w:color="auto" w:fill="FFFFFF"/>
      <w:spacing w:before="240" w:line="278" w:lineRule="exact"/>
      <w:outlineLvl w:val="3"/>
    </w:pPr>
    <w:rPr>
      <w:rFonts w:cstheme="majorHAnsi"/>
      <w:color w:val="000000" w:themeColor="text1"/>
      <w:spacing w:val="3"/>
      <w:sz w:val="22"/>
      <w:szCs w:val="22"/>
    </w:rPr>
  </w:style>
  <w:style w:type="character" w:customStyle="1" w:styleId="Bodytext1111pt">
    <w:name w:val="Body text (11) + 11 pt"/>
    <w:aliases w:val="Not Bold5,Spacing 0 pt40"/>
    <w:rsid w:val="006D3234"/>
    <w:rPr>
      <w:b/>
      <w:bCs/>
      <w:i/>
      <w:iCs/>
      <w:spacing w:val="2"/>
      <w:sz w:val="22"/>
      <w:szCs w:val="22"/>
      <w:lang w:bidi="ar-SA"/>
    </w:rPr>
  </w:style>
  <w:style w:type="character" w:customStyle="1" w:styleId="Bodytext910pt">
    <w:name w:val="Body text (9) + 10 pt"/>
    <w:aliases w:val="Italic5,Spacing 0 pt39"/>
    <w:rsid w:val="006D3234"/>
    <w:rPr>
      <w:b/>
      <w:bCs/>
      <w:i/>
      <w:iCs/>
      <w:noProof/>
      <w:spacing w:val="-2"/>
      <w:sz w:val="20"/>
      <w:szCs w:val="20"/>
      <w:lang w:bidi="ar-SA"/>
    </w:rPr>
  </w:style>
  <w:style w:type="character" w:customStyle="1" w:styleId="Bodytext98pt">
    <w:name w:val="Body text (9) + 8 pt"/>
    <w:aliases w:val="Spacing 0 pt38"/>
    <w:rsid w:val="006D3234"/>
    <w:rPr>
      <w:b/>
      <w:bCs/>
      <w:spacing w:val="2"/>
      <w:sz w:val="16"/>
      <w:szCs w:val="16"/>
      <w:lang w:bidi="ar-SA"/>
    </w:rPr>
  </w:style>
  <w:style w:type="character" w:customStyle="1" w:styleId="Footnote6pt">
    <w:name w:val="Footnote + 6 pt"/>
    <w:aliases w:val="Spacing 0 pt37"/>
    <w:rsid w:val="006D3234"/>
    <w:rPr>
      <w:spacing w:val="3"/>
      <w:sz w:val="12"/>
      <w:szCs w:val="12"/>
      <w:lang w:bidi="ar-SA"/>
    </w:rPr>
  </w:style>
  <w:style w:type="character" w:customStyle="1" w:styleId="Footnote12">
    <w:name w:val="Footnote (12)_"/>
    <w:link w:val="Footnote120"/>
    <w:rsid w:val="006D3234"/>
    <w:rPr>
      <w:b/>
      <w:bCs/>
      <w:spacing w:val="3"/>
      <w:sz w:val="16"/>
      <w:szCs w:val="16"/>
      <w:shd w:val="clear" w:color="auto" w:fill="FFFFFF"/>
    </w:rPr>
  </w:style>
  <w:style w:type="paragraph" w:customStyle="1" w:styleId="Footnote120">
    <w:name w:val="Footnote (12)"/>
    <w:basedOn w:val="Normal"/>
    <w:link w:val="Footnote12"/>
    <w:rsid w:val="006D3234"/>
    <w:pPr>
      <w:widowControl w:val="0"/>
      <w:shd w:val="clear" w:color="auto" w:fill="FFFFFF"/>
      <w:spacing w:line="235" w:lineRule="exact"/>
    </w:pPr>
    <w:rPr>
      <w:rFonts w:cstheme="majorHAnsi"/>
      <w:b/>
      <w:bCs/>
      <w:color w:val="000000" w:themeColor="text1"/>
      <w:spacing w:val="3"/>
      <w:sz w:val="16"/>
      <w:szCs w:val="16"/>
    </w:rPr>
  </w:style>
  <w:style w:type="character" w:customStyle="1" w:styleId="Footnote124pt">
    <w:name w:val="Footnote (12) + 4 pt"/>
    <w:aliases w:val="Spacing 0 pt36"/>
    <w:rsid w:val="006D3234"/>
    <w:rPr>
      <w:b/>
      <w:bCs/>
      <w:spacing w:val="10"/>
      <w:sz w:val="8"/>
      <w:szCs w:val="8"/>
      <w:lang w:bidi="ar-SA"/>
    </w:rPr>
  </w:style>
  <w:style w:type="character" w:customStyle="1" w:styleId="Heading32">
    <w:name w:val="Heading #3 (2)_"/>
    <w:link w:val="Heading321"/>
    <w:rsid w:val="006D3234"/>
    <w:rPr>
      <w:b/>
      <w:bCs/>
      <w:spacing w:val="6"/>
      <w:sz w:val="22"/>
      <w:szCs w:val="22"/>
      <w:shd w:val="clear" w:color="auto" w:fill="FFFFFF"/>
    </w:rPr>
  </w:style>
  <w:style w:type="paragraph" w:customStyle="1" w:styleId="Heading321">
    <w:name w:val="Heading #3 (2)1"/>
    <w:basedOn w:val="Normal"/>
    <w:link w:val="Heading32"/>
    <w:rsid w:val="006D3234"/>
    <w:pPr>
      <w:widowControl w:val="0"/>
      <w:shd w:val="clear" w:color="auto" w:fill="FFFFFF"/>
      <w:spacing w:after="240" w:line="240" w:lineRule="atLeast"/>
      <w:outlineLvl w:val="2"/>
    </w:pPr>
    <w:rPr>
      <w:rFonts w:cstheme="majorHAnsi"/>
      <w:b/>
      <w:bCs/>
      <w:color w:val="000000" w:themeColor="text1"/>
      <w:spacing w:val="6"/>
      <w:sz w:val="22"/>
      <w:szCs w:val="22"/>
    </w:rPr>
  </w:style>
  <w:style w:type="character" w:customStyle="1" w:styleId="Heading320">
    <w:name w:val="Heading #3 (2)"/>
    <w:rsid w:val="006D3234"/>
    <w:rPr>
      <w:b/>
      <w:bCs/>
      <w:spacing w:val="6"/>
      <w:sz w:val="22"/>
      <w:szCs w:val="22"/>
      <w:u w:val="single"/>
      <w:lang w:bidi="ar-SA"/>
    </w:rPr>
  </w:style>
  <w:style w:type="character" w:customStyle="1" w:styleId="Heading5">
    <w:name w:val="Heading #5_"/>
    <w:link w:val="Heading50"/>
    <w:rsid w:val="006D3234"/>
    <w:rPr>
      <w:spacing w:val="3"/>
      <w:sz w:val="22"/>
      <w:szCs w:val="22"/>
      <w:shd w:val="clear" w:color="auto" w:fill="FFFFFF"/>
    </w:rPr>
  </w:style>
  <w:style w:type="paragraph" w:customStyle="1" w:styleId="Heading50">
    <w:name w:val="Heading #5"/>
    <w:basedOn w:val="Normal"/>
    <w:link w:val="Heading5"/>
    <w:rsid w:val="006D3234"/>
    <w:pPr>
      <w:widowControl w:val="0"/>
      <w:shd w:val="clear" w:color="auto" w:fill="FFFFFF"/>
      <w:spacing w:line="283" w:lineRule="exact"/>
      <w:ind w:firstLine="660"/>
      <w:outlineLvl w:val="4"/>
    </w:pPr>
    <w:rPr>
      <w:rFonts w:cstheme="majorHAnsi"/>
      <w:color w:val="000000" w:themeColor="text1"/>
      <w:spacing w:val="3"/>
      <w:sz w:val="22"/>
      <w:szCs w:val="22"/>
    </w:rPr>
  </w:style>
  <w:style w:type="character" w:customStyle="1" w:styleId="Heading5Italic">
    <w:name w:val="Heading #5 + Italic"/>
    <w:aliases w:val="Spacing 0 pt35"/>
    <w:rsid w:val="006D3234"/>
    <w:rPr>
      <w:i/>
      <w:iCs/>
      <w:noProof/>
      <w:spacing w:val="2"/>
      <w:sz w:val="22"/>
      <w:szCs w:val="22"/>
      <w:lang w:bidi="ar-SA"/>
    </w:rPr>
  </w:style>
  <w:style w:type="character" w:customStyle="1" w:styleId="Bodytext711pt">
    <w:name w:val="Body text (7) + 11 pt"/>
    <w:rsid w:val="006D3234"/>
    <w:rPr>
      <w:i/>
      <w:iCs/>
      <w:spacing w:val="2"/>
      <w:sz w:val="22"/>
      <w:szCs w:val="22"/>
      <w:lang w:bidi="ar-SA"/>
    </w:rPr>
  </w:style>
  <w:style w:type="character" w:customStyle="1" w:styleId="Footnote8pt">
    <w:name w:val="Footnote + 8 pt"/>
    <w:aliases w:val="Bold11,Spacing 0 pt34"/>
    <w:rsid w:val="006D3234"/>
    <w:rPr>
      <w:b/>
      <w:bCs/>
      <w:spacing w:val="2"/>
      <w:sz w:val="16"/>
      <w:szCs w:val="16"/>
      <w:lang w:bidi="ar-SA"/>
    </w:rPr>
  </w:style>
  <w:style w:type="character" w:customStyle="1" w:styleId="Footnote11pt">
    <w:name w:val="Footnote + 11 pt"/>
    <w:aliases w:val="Spacing 0 pt33"/>
    <w:rsid w:val="006D3234"/>
    <w:rPr>
      <w:spacing w:val="3"/>
      <w:sz w:val="22"/>
      <w:szCs w:val="22"/>
      <w:lang w:bidi="ar-SA"/>
    </w:rPr>
  </w:style>
  <w:style w:type="character" w:customStyle="1" w:styleId="Footnote8pt3">
    <w:name w:val="Footnote + 8 pt3"/>
    <w:aliases w:val="Bold10,Spacing 0 pt32"/>
    <w:rsid w:val="006D3234"/>
    <w:rPr>
      <w:b/>
      <w:bCs/>
      <w:spacing w:val="2"/>
      <w:sz w:val="16"/>
      <w:szCs w:val="16"/>
      <w:lang w:bidi="ar-SA"/>
    </w:rPr>
  </w:style>
  <w:style w:type="character" w:customStyle="1" w:styleId="Bodytext4Spacing0pt">
    <w:name w:val="Body text (4) + Spacing 0 pt"/>
    <w:rsid w:val="006D3234"/>
    <w:rPr>
      <w:b/>
      <w:bCs/>
      <w:spacing w:val="1"/>
      <w:sz w:val="22"/>
      <w:szCs w:val="22"/>
      <w:u w:val="single"/>
      <w:lang w:bidi="ar-SA"/>
    </w:rPr>
  </w:style>
  <w:style w:type="character" w:customStyle="1" w:styleId="Bodytext4Spacing0pt1">
    <w:name w:val="Body text (4) + Spacing 0 pt1"/>
    <w:rsid w:val="006D3234"/>
    <w:rPr>
      <w:b/>
      <w:bCs/>
      <w:spacing w:val="1"/>
      <w:sz w:val="22"/>
      <w:szCs w:val="22"/>
      <w:lang w:bidi="ar-SA"/>
    </w:rPr>
  </w:style>
  <w:style w:type="character" w:customStyle="1" w:styleId="Footnote13">
    <w:name w:val="Footnote (13)_"/>
    <w:link w:val="Footnote130"/>
    <w:rsid w:val="006D3234"/>
    <w:rPr>
      <w:spacing w:val="3"/>
      <w:sz w:val="12"/>
      <w:szCs w:val="12"/>
      <w:shd w:val="clear" w:color="auto" w:fill="FFFFFF"/>
    </w:rPr>
  </w:style>
  <w:style w:type="paragraph" w:customStyle="1" w:styleId="Footnote130">
    <w:name w:val="Footnote (13)"/>
    <w:basedOn w:val="Normal"/>
    <w:link w:val="Footnote13"/>
    <w:rsid w:val="006D3234"/>
    <w:pPr>
      <w:widowControl w:val="0"/>
      <w:shd w:val="clear" w:color="auto" w:fill="FFFFFF"/>
      <w:spacing w:line="240" w:lineRule="atLeast"/>
    </w:pPr>
    <w:rPr>
      <w:rFonts w:cstheme="majorHAnsi"/>
      <w:color w:val="000000" w:themeColor="text1"/>
      <w:spacing w:val="3"/>
      <w:sz w:val="12"/>
      <w:szCs w:val="12"/>
    </w:rPr>
  </w:style>
  <w:style w:type="character" w:customStyle="1" w:styleId="Heading72Spacing0pt">
    <w:name w:val="Heading #7 (2) + Spacing 0 pt"/>
    <w:rsid w:val="006D3234"/>
    <w:rPr>
      <w:b/>
      <w:bCs/>
      <w:spacing w:val="6"/>
      <w:sz w:val="22"/>
      <w:szCs w:val="22"/>
      <w:u w:val="single"/>
      <w:lang w:bidi="ar-SA"/>
    </w:rPr>
  </w:style>
  <w:style w:type="character" w:customStyle="1" w:styleId="Heading72Spacing0pt1">
    <w:name w:val="Heading #7 (2) + Spacing 0 pt1"/>
    <w:rsid w:val="006D3234"/>
    <w:rPr>
      <w:b/>
      <w:bCs/>
      <w:spacing w:val="6"/>
      <w:sz w:val="22"/>
      <w:szCs w:val="22"/>
      <w:lang w:bidi="ar-SA"/>
    </w:rPr>
  </w:style>
  <w:style w:type="character" w:customStyle="1" w:styleId="Heading720">
    <w:name w:val="Heading #7 (2)"/>
    <w:rsid w:val="006D3234"/>
    <w:rPr>
      <w:b/>
      <w:bCs/>
      <w:spacing w:val="1"/>
      <w:sz w:val="22"/>
      <w:szCs w:val="22"/>
      <w:u w:val="single"/>
      <w:lang w:bidi="ar-SA"/>
    </w:rPr>
  </w:style>
  <w:style w:type="character" w:customStyle="1" w:styleId="BodytextItalic1">
    <w:name w:val="Body text + Italic1"/>
    <w:aliases w:val="Spacing 0 pt31"/>
    <w:rsid w:val="006D3234"/>
    <w:rPr>
      <w:i/>
      <w:iCs/>
      <w:spacing w:val="2"/>
      <w:sz w:val="22"/>
      <w:szCs w:val="22"/>
      <w:lang w:bidi="ar-SA"/>
    </w:rPr>
  </w:style>
  <w:style w:type="character" w:customStyle="1" w:styleId="BodytextBold2">
    <w:name w:val="Body text + Bold2"/>
    <w:aliases w:val="Italic4,Spacing 0 pt30"/>
    <w:rsid w:val="006D3234"/>
    <w:rPr>
      <w:b/>
      <w:bCs/>
      <w:i/>
      <w:iCs/>
      <w:spacing w:val="4"/>
      <w:sz w:val="22"/>
      <w:szCs w:val="22"/>
      <w:lang w:bidi="ar-SA"/>
    </w:rPr>
  </w:style>
  <w:style w:type="character" w:customStyle="1" w:styleId="Bodytext12">
    <w:name w:val="Body text (12)_"/>
    <w:link w:val="Bodytext120"/>
    <w:rsid w:val="006D3234"/>
    <w:rPr>
      <w:b/>
      <w:bCs/>
      <w:i/>
      <w:iCs/>
      <w:spacing w:val="4"/>
      <w:sz w:val="22"/>
      <w:szCs w:val="22"/>
      <w:shd w:val="clear" w:color="auto" w:fill="FFFFFF"/>
    </w:rPr>
  </w:style>
  <w:style w:type="paragraph" w:customStyle="1" w:styleId="Bodytext120">
    <w:name w:val="Body text (12)"/>
    <w:basedOn w:val="Normal"/>
    <w:link w:val="Bodytext12"/>
    <w:rsid w:val="006D3234"/>
    <w:pPr>
      <w:widowControl w:val="0"/>
      <w:shd w:val="clear" w:color="auto" w:fill="FFFFFF"/>
      <w:spacing w:after="240" w:line="283" w:lineRule="exact"/>
    </w:pPr>
    <w:rPr>
      <w:rFonts w:cstheme="majorHAnsi"/>
      <w:b/>
      <w:bCs/>
      <w:i/>
      <w:iCs/>
      <w:color w:val="000000" w:themeColor="text1"/>
      <w:spacing w:val="4"/>
      <w:sz w:val="22"/>
      <w:szCs w:val="22"/>
    </w:rPr>
  </w:style>
  <w:style w:type="character" w:customStyle="1" w:styleId="Bodytext12NotItalic">
    <w:name w:val="Body text (12) + Not Italic"/>
    <w:aliases w:val="Spacing 0 pt29"/>
    <w:rsid w:val="006D3234"/>
    <w:rPr>
      <w:b/>
      <w:bCs/>
      <w:i/>
      <w:iCs/>
      <w:spacing w:val="6"/>
      <w:sz w:val="22"/>
      <w:szCs w:val="22"/>
      <w:lang w:bidi="ar-SA"/>
    </w:rPr>
  </w:style>
  <w:style w:type="character" w:customStyle="1" w:styleId="Footnote8pt2">
    <w:name w:val="Footnote + 8 pt2"/>
    <w:aliases w:val="Bold9,Spacing 0 pt28"/>
    <w:rsid w:val="006D3234"/>
    <w:rPr>
      <w:b/>
      <w:bCs/>
      <w:spacing w:val="3"/>
      <w:sz w:val="16"/>
      <w:szCs w:val="16"/>
      <w:lang w:bidi="ar-SA"/>
    </w:rPr>
  </w:style>
  <w:style w:type="character" w:customStyle="1" w:styleId="Footnote14">
    <w:name w:val="Footnote (14)_"/>
    <w:link w:val="Footnote140"/>
    <w:rsid w:val="006D3234"/>
    <w:rPr>
      <w:b/>
      <w:bCs/>
      <w:spacing w:val="1"/>
      <w:sz w:val="16"/>
      <w:szCs w:val="16"/>
      <w:shd w:val="clear" w:color="auto" w:fill="FFFFFF"/>
    </w:rPr>
  </w:style>
  <w:style w:type="paragraph" w:customStyle="1" w:styleId="Footnote140">
    <w:name w:val="Footnote (14)"/>
    <w:basedOn w:val="Normal"/>
    <w:link w:val="Footnote14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1"/>
      <w:sz w:val="16"/>
      <w:szCs w:val="16"/>
    </w:rPr>
  </w:style>
  <w:style w:type="character" w:customStyle="1" w:styleId="Heading7115pt">
    <w:name w:val="Heading #7 + 11.5 pt"/>
    <w:aliases w:val="Spacing 0 pt27"/>
    <w:rsid w:val="006D3234"/>
    <w:rPr>
      <w:b/>
      <w:bCs/>
      <w:spacing w:val="0"/>
      <w:sz w:val="23"/>
      <w:szCs w:val="23"/>
      <w:lang w:bidi="ar-SA"/>
    </w:rPr>
  </w:style>
  <w:style w:type="character" w:customStyle="1" w:styleId="Heading7Spacing0pt">
    <w:name w:val="Heading #7 + Spacing 0 pt"/>
    <w:rsid w:val="006D3234"/>
    <w:rPr>
      <w:b/>
      <w:bCs/>
      <w:spacing w:val="1"/>
      <w:sz w:val="22"/>
      <w:szCs w:val="22"/>
      <w:lang w:bidi="ar-SA"/>
    </w:rPr>
  </w:style>
  <w:style w:type="character" w:customStyle="1" w:styleId="Heading73">
    <w:name w:val="Heading #7 (3)_"/>
    <w:link w:val="Heading730"/>
    <w:rsid w:val="006D3234"/>
    <w:rPr>
      <w:b/>
      <w:bCs/>
      <w:sz w:val="23"/>
      <w:szCs w:val="23"/>
      <w:shd w:val="clear" w:color="auto" w:fill="FFFFFF"/>
    </w:rPr>
  </w:style>
  <w:style w:type="paragraph" w:customStyle="1" w:styleId="Heading730">
    <w:name w:val="Heading #7 (3)"/>
    <w:basedOn w:val="Normal"/>
    <w:link w:val="Heading73"/>
    <w:rsid w:val="006D3234"/>
    <w:pPr>
      <w:widowControl w:val="0"/>
      <w:shd w:val="clear" w:color="auto" w:fill="FFFFFF"/>
      <w:spacing w:before="240" w:line="240" w:lineRule="atLeast"/>
      <w:outlineLvl w:val="6"/>
    </w:pPr>
    <w:rPr>
      <w:rFonts w:cstheme="majorHAnsi"/>
      <w:b/>
      <w:bCs/>
      <w:color w:val="000000" w:themeColor="text1"/>
      <w:spacing w:val="-4"/>
      <w:sz w:val="23"/>
      <w:szCs w:val="23"/>
    </w:rPr>
  </w:style>
  <w:style w:type="character" w:customStyle="1" w:styleId="Bodytext13">
    <w:name w:val="Body text (13)_"/>
    <w:link w:val="Bodytext130"/>
    <w:rsid w:val="006D3234"/>
    <w:rPr>
      <w:b/>
      <w:bCs/>
      <w:spacing w:val="6"/>
      <w:sz w:val="14"/>
      <w:szCs w:val="14"/>
      <w:shd w:val="clear" w:color="auto" w:fill="FFFFFF"/>
    </w:rPr>
  </w:style>
  <w:style w:type="paragraph" w:customStyle="1" w:styleId="Bodytext130">
    <w:name w:val="Body text (13)"/>
    <w:basedOn w:val="Normal"/>
    <w:link w:val="Bodytext13"/>
    <w:rsid w:val="006D3234"/>
    <w:pPr>
      <w:widowControl w:val="0"/>
      <w:shd w:val="clear" w:color="auto" w:fill="FFFFFF"/>
      <w:spacing w:after="120" w:line="240" w:lineRule="atLeast"/>
    </w:pPr>
    <w:rPr>
      <w:rFonts w:cstheme="majorHAnsi"/>
      <w:b/>
      <w:bCs/>
      <w:color w:val="000000" w:themeColor="text1"/>
      <w:spacing w:val="6"/>
      <w:sz w:val="14"/>
      <w:szCs w:val="14"/>
    </w:rPr>
  </w:style>
  <w:style w:type="character" w:customStyle="1" w:styleId="Footnote15">
    <w:name w:val="Footnote (15)_"/>
    <w:link w:val="Footnote150"/>
    <w:rsid w:val="006D3234"/>
    <w:rPr>
      <w:b/>
      <w:bCs/>
      <w:spacing w:val="6"/>
      <w:sz w:val="22"/>
      <w:szCs w:val="22"/>
      <w:shd w:val="clear" w:color="auto" w:fill="FFFFFF"/>
    </w:rPr>
  </w:style>
  <w:style w:type="paragraph" w:customStyle="1" w:styleId="Footnote150">
    <w:name w:val="Footnote (15)"/>
    <w:basedOn w:val="Normal"/>
    <w:link w:val="Footnote15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6"/>
      <w:sz w:val="22"/>
      <w:szCs w:val="22"/>
    </w:rPr>
  </w:style>
  <w:style w:type="character" w:customStyle="1" w:styleId="BodytextSylfaen">
    <w:name w:val="Body text + Sylfaen"/>
    <w:aliases w:val="10 pt,Spacing 0 pt26"/>
    <w:rsid w:val="006D3234"/>
    <w:rPr>
      <w:rFonts w:ascii="Sylfaen" w:hAnsi="Sylfaen" w:cs="Sylfaen"/>
      <w:noProof/>
      <w:spacing w:val="0"/>
      <w:sz w:val="20"/>
      <w:szCs w:val="20"/>
      <w:lang w:bidi="ar-SA"/>
    </w:rPr>
  </w:style>
  <w:style w:type="character" w:customStyle="1" w:styleId="Heading49pt">
    <w:name w:val="Heading #4 + 9 pt"/>
    <w:aliases w:val="Spacing 0 pt25"/>
    <w:rsid w:val="006D3234"/>
    <w:rPr>
      <w:spacing w:val="5"/>
      <w:sz w:val="18"/>
      <w:szCs w:val="18"/>
      <w:lang w:bidi="ar-SA"/>
    </w:rPr>
  </w:style>
  <w:style w:type="character" w:customStyle="1" w:styleId="Heading1">
    <w:name w:val="Heading #1_"/>
    <w:link w:val="Heading10"/>
    <w:rsid w:val="006D3234"/>
    <w:rPr>
      <w:spacing w:val="3"/>
      <w:sz w:val="22"/>
      <w:szCs w:val="22"/>
      <w:shd w:val="clear" w:color="auto" w:fill="FFFFFF"/>
    </w:rPr>
  </w:style>
  <w:style w:type="paragraph" w:customStyle="1" w:styleId="Heading10">
    <w:name w:val="Heading #1"/>
    <w:basedOn w:val="Normal"/>
    <w:link w:val="Heading1"/>
    <w:rsid w:val="006D3234"/>
    <w:pPr>
      <w:widowControl w:val="0"/>
      <w:shd w:val="clear" w:color="auto" w:fill="FFFFFF"/>
      <w:spacing w:before="240" w:line="278" w:lineRule="exact"/>
      <w:outlineLvl w:val="0"/>
    </w:pPr>
    <w:rPr>
      <w:rFonts w:cstheme="majorHAnsi"/>
      <w:color w:val="000000" w:themeColor="text1"/>
      <w:spacing w:val="3"/>
      <w:sz w:val="22"/>
      <w:szCs w:val="22"/>
    </w:rPr>
  </w:style>
  <w:style w:type="character" w:customStyle="1" w:styleId="Footnote8pt1">
    <w:name w:val="Footnote + 8 pt1"/>
    <w:aliases w:val="Bold8,Spacing 0 pt24"/>
    <w:rsid w:val="006D3234"/>
    <w:rPr>
      <w:b/>
      <w:bCs/>
      <w:spacing w:val="1"/>
      <w:sz w:val="16"/>
      <w:szCs w:val="16"/>
      <w:lang w:bidi="ar-SA"/>
    </w:rPr>
  </w:style>
  <w:style w:type="character" w:customStyle="1" w:styleId="Footnote75pt">
    <w:name w:val="Footnote + 7.5 pt"/>
    <w:aliases w:val="Bold7,Spacing 0 pt23"/>
    <w:rsid w:val="006D3234"/>
    <w:rPr>
      <w:b/>
      <w:bCs/>
      <w:spacing w:val="1"/>
      <w:sz w:val="15"/>
      <w:szCs w:val="15"/>
      <w:lang w:bidi="ar-SA"/>
    </w:rPr>
  </w:style>
  <w:style w:type="character" w:customStyle="1" w:styleId="Footnote129pt">
    <w:name w:val="Footnote (12) + 9 pt"/>
    <w:aliases w:val="Not Bold4,Spacing 0 pt22"/>
    <w:rsid w:val="006D3234"/>
    <w:rPr>
      <w:b/>
      <w:bCs/>
      <w:spacing w:val="5"/>
      <w:sz w:val="18"/>
      <w:szCs w:val="18"/>
      <w:lang w:bidi="ar-SA"/>
    </w:rPr>
  </w:style>
  <w:style w:type="character" w:customStyle="1" w:styleId="Heading620">
    <w:name w:val="Heading #6 (2)"/>
    <w:rsid w:val="006D3234"/>
    <w:rPr>
      <w:b/>
      <w:bCs/>
      <w:spacing w:val="6"/>
      <w:sz w:val="22"/>
      <w:szCs w:val="22"/>
      <w:u w:val="single"/>
      <w:lang w:bidi="ar-SA"/>
    </w:rPr>
  </w:style>
  <w:style w:type="character" w:customStyle="1" w:styleId="Footnote16">
    <w:name w:val="Footnote (16)_"/>
    <w:link w:val="Footnote160"/>
    <w:rsid w:val="006D3234"/>
    <w:rPr>
      <w:b/>
      <w:bCs/>
      <w:spacing w:val="1"/>
      <w:sz w:val="15"/>
      <w:szCs w:val="15"/>
      <w:shd w:val="clear" w:color="auto" w:fill="FFFFFF"/>
    </w:rPr>
  </w:style>
  <w:style w:type="paragraph" w:customStyle="1" w:styleId="Footnote160">
    <w:name w:val="Footnote (16)"/>
    <w:basedOn w:val="Normal"/>
    <w:link w:val="Footnote16"/>
    <w:rsid w:val="006D3234"/>
    <w:pPr>
      <w:widowControl w:val="0"/>
      <w:shd w:val="clear" w:color="auto" w:fill="FFFFFF"/>
      <w:spacing w:line="240" w:lineRule="exact"/>
    </w:pPr>
    <w:rPr>
      <w:rFonts w:cstheme="majorHAnsi"/>
      <w:b/>
      <w:bCs/>
      <w:color w:val="000000" w:themeColor="text1"/>
      <w:spacing w:val="1"/>
      <w:sz w:val="15"/>
      <w:szCs w:val="15"/>
    </w:rPr>
  </w:style>
  <w:style w:type="character" w:customStyle="1" w:styleId="Heading72115pt">
    <w:name w:val="Heading #7 (2) + 11.5 pt"/>
    <w:aliases w:val="Spacing 0 pt21"/>
    <w:rsid w:val="006D3234"/>
    <w:rPr>
      <w:b/>
      <w:bCs/>
      <w:spacing w:val="0"/>
      <w:sz w:val="23"/>
      <w:szCs w:val="23"/>
      <w:lang w:bidi="ar-SA"/>
    </w:rPr>
  </w:style>
  <w:style w:type="character" w:customStyle="1" w:styleId="Heading6NotBold">
    <w:name w:val="Heading #6 + Not Bold"/>
    <w:aliases w:val="Italic3,Spacing 0 pt20"/>
    <w:rsid w:val="006D3234"/>
    <w:rPr>
      <w:b/>
      <w:bCs/>
      <w:i/>
      <w:iCs/>
      <w:spacing w:val="0"/>
      <w:sz w:val="22"/>
      <w:szCs w:val="22"/>
      <w:lang w:bidi="ar-SA"/>
    </w:rPr>
  </w:style>
  <w:style w:type="character" w:customStyle="1" w:styleId="Bodytext58pt1">
    <w:name w:val="Body text (5) + 8 pt1"/>
    <w:aliases w:val="Bold6,Spacing 0 pt19"/>
    <w:rsid w:val="006D3234"/>
    <w:rPr>
      <w:b/>
      <w:bCs/>
      <w:spacing w:val="3"/>
      <w:sz w:val="16"/>
      <w:szCs w:val="16"/>
      <w:lang w:bidi="ar-SA"/>
    </w:rPr>
  </w:style>
  <w:style w:type="character" w:customStyle="1" w:styleId="Footnote17">
    <w:name w:val="Footnote (17)_"/>
    <w:link w:val="Footnote170"/>
    <w:rsid w:val="006D3234"/>
    <w:rPr>
      <w:b/>
      <w:bCs/>
      <w:spacing w:val="2"/>
      <w:sz w:val="15"/>
      <w:szCs w:val="15"/>
      <w:shd w:val="clear" w:color="auto" w:fill="FFFFFF"/>
    </w:rPr>
  </w:style>
  <w:style w:type="paragraph" w:customStyle="1" w:styleId="Footnote170">
    <w:name w:val="Footnote (17)"/>
    <w:basedOn w:val="Normal"/>
    <w:link w:val="Footnote17"/>
    <w:rsid w:val="006D3234"/>
    <w:pPr>
      <w:widowControl w:val="0"/>
      <w:shd w:val="clear" w:color="auto" w:fill="FFFFFF"/>
      <w:spacing w:after="60" w:line="240" w:lineRule="atLeast"/>
    </w:pPr>
    <w:rPr>
      <w:rFonts w:cstheme="majorHAnsi"/>
      <w:b/>
      <w:bCs/>
      <w:color w:val="000000" w:themeColor="text1"/>
      <w:spacing w:val="2"/>
      <w:sz w:val="15"/>
      <w:szCs w:val="15"/>
    </w:rPr>
  </w:style>
  <w:style w:type="character" w:customStyle="1" w:styleId="Footnote134pt">
    <w:name w:val="Footnote (13) + 4 pt"/>
    <w:aliases w:val="Bold5,Spacing 0 pt18"/>
    <w:rsid w:val="006D3234"/>
    <w:rPr>
      <w:b/>
      <w:bCs/>
      <w:spacing w:val="6"/>
      <w:sz w:val="8"/>
      <w:szCs w:val="8"/>
      <w:lang w:bidi="ar-SA"/>
    </w:rPr>
  </w:style>
  <w:style w:type="character" w:customStyle="1" w:styleId="Footnote18">
    <w:name w:val="Footnote (18)_"/>
    <w:link w:val="Footnote180"/>
    <w:rsid w:val="006D3234"/>
    <w:rPr>
      <w:b/>
      <w:bCs/>
      <w:spacing w:val="2"/>
      <w:sz w:val="15"/>
      <w:szCs w:val="15"/>
      <w:shd w:val="clear" w:color="auto" w:fill="FFFFFF"/>
    </w:rPr>
  </w:style>
  <w:style w:type="paragraph" w:customStyle="1" w:styleId="Footnote180">
    <w:name w:val="Footnote (18)"/>
    <w:basedOn w:val="Normal"/>
    <w:link w:val="Footnote18"/>
    <w:rsid w:val="006D3234"/>
    <w:pPr>
      <w:widowControl w:val="0"/>
      <w:shd w:val="clear" w:color="auto" w:fill="FFFFFF"/>
      <w:spacing w:line="240" w:lineRule="atLeast"/>
    </w:pPr>
    <w:rPr>
      <w:rFonts w:cstheme="majorHAnsi"/>
      <w:b/>
      <w:bCs/>
      <w:color w:val="000000" w:themeColor="text1"/>
      <w:spacing w:val="2"/>
      <w:sz w:val="15"/>
      <w:szCs w:val="15"/>
    </w:rPr>
  </w:style>
  <w:style w:type="character" w:customStyle="1" w:styleId="Bodytext14">
    <w:name w:val="Body text (14)_"/>
    <w:link w:val="Bodytext140"/>
    <w:rsid w:val="006D3234"/>
    <w:rPr>
      <w:rFonts w:ascii="MS Mincho" w:eastAsia="MS Mincho"/>
      <w:noProof/>
      <w:sz w:val="14"/>
      <w:szCs w:val="14"/>
      <w:shd w:val="clear" w:color="auto" w:fill="FFFFFF"/>
    </w:rPr>
  </w:style>
  <w:style w:type="paragraph" w:customStyle="1" w:styleId="Bodytext140">
    <w:name w:val="Body text (14)"/>
    <w:basedOn w:val="Normal"/>
    <w:link w:val="Bodytext14"/>
    <w:rsid w:val="006D3234"/>
    <w:pPr>
      <w:widowControl w:val="0"/>
      <w:shd w:val="clear" w:color="auto" w:fill="FFFFFF"/>
      <w:spacing w:line="240" w:lineRule="atLeast"/>
    </w:pPr>
    <w:rPr>
      <w:rFonts w:ascii="MS Mincho" w:eastAsia="MS Mincho" w:cstheme="majorHAnsi"/>
      <w:noProof/>
      <w:color w:val="000000" w:themeColor="text1"/>
      <w:spacing w:val="-4"/>
      <w:sz w:val="14"/>
      <w:szCs w:val="14"/>
    </w:rPr>
  </w:style>
  <w:style w:type="character" w:customStyle="1" w:styleId="Bodytext14TrebuchetMS">
    <w:name w:val="Body text (14) + Trebuchet MS"/>
    <w:aliases w:val="6.5 pt2"/>
    <w:rsid w:val="006D3234"/>
    <w:rPr>
      <w:rFonts w:ascii="Trebuchet MS" w:eastAsia="MS Mincho" w:hAnsi="Trebuchet MS" w:cs="Trebuchet MS"/>
      <w:noProof/>
      <w:sz w:val="13"/>
      <w:szCs w:val="13"/>
      <w:lang w:bidi="ar-SA"/>
    </w:rPr>
  </w:style>
  <w:style w:type="character" w:customStyle="1" w:styleId="Bodytext15">
    <w:name w:val="Body text (15)_"/>
    <w:link w:val="Bodytext150"/>
    <w:rsid w:val="006D3234"/>
    <w:rPr>
      <w:rFonts w:ascii="MS Mincho" w:eastAsia="MS Mincho"/>
      <w:spacing w:val="18"/>
      <w:sz w:val="13"/>
      <w:szCs w:val="13"/>
      <w:shd w:val="clear" w:color="auto" w:fill="FFFFFF"/>
    </w:rPr>
  </w:style>
  <w:style w:type="paragraph" w:customStyle="1" w:styleId="Bodytext150">
    <w:name w:val="Body text (15)"/>
    <w:basedOn w:val="Normal"/>
    <w:link w:val="Bodytext15"/>
    <w:rsid w:val="006D3234"/>
    <w:pPr>
      <w:widowControl w:val="0"/>
      <w:shd w:val="clear" w:color="auto" w:fill="FFFFFF"/>
      <w:spacing w:line="240" w:lineRule="atLeast"/>
    </w:pPr>
    <w:rPr>
      <w:rFonts w:ascii="MS Mincho" w:eastAsia="MS Mincho" w:cstheme="majorHAnsi"/>
      <w:color w:val="000000" w:themeColor="text1"/>
      <w:spacing w:val="18"/>
      <w:sz w:val="13"/>
      <w:szCs w:val="13"/>
    </w:rPr>
  </w:style>
  <w:style w:type="character" w:customStyle="1" w:styleId="Bodytext15Sylfaen">
    <w:name w:val="Body text (15) + Sylfaen"/>
    <w:aliases w:val="Spacing 0 pt17"/>
    <w:rsid w:val="006D3234"/>
    <w:rPr>
      <w:rFonts w:ascii="Sylfaen" w:eastAsia="MS Mincho" w:hAnsi="Sylfaen" w:cs="Sylfaen"/>
      <w:noProof/>
      <w:spacing w:val="0"/>
      <w:sz w:val="13"/>
      <w:szCs w:val="13"/>
      <w:lang w:bidi="ar-SA"/>
    </w:rPr>
  </w:style>
  <w:style w:type="character" w:customStyle="1" w:styleId="Heading7311pt">
    <w:name w:val="Heading #7 (3) + 11 pt"/>
    <w:aliases w:val="Spacing 0 pt16"/>
    <w:rsid w:val="006D3234"/>
    <w:rPr>
      <w:b/>
      <w:bCs/>
      <w:spacing w:val="6"/>
      <w:sz w:val="22"/>
      <w:szCs w:val="22"/>
      <w:u w:val="single"/>
      <w:lang w:bidi="ar-SA"/>
    </w:rPr>
  </w:style>
  <w:style w:type="character" w:customStyle="1" w:styleId="Heading2">
    <w:name w:val="Heading #2_"/>
    <w:link w:val="Heading20"/>
    <w:rsid w:val="006D3234"/>
    <w:rPr>
      <w:spacing w:val="3"/>
      <w:sz w:val="22"/>
      <w:szCs w:val="22"/>
      <w:shd w:val="clear" w:color="auto" w:fill="FFFFFF"/>
    </w:rPr>
  </w:style>
  <w:style w:type="paragraph" w:customStyle="1" w:styleId="Heading20">
    <w:name w:val="Heading #2"/>
    <w:basedOn w:val="Normal"/>
    <w:link w:val="Heading2"/>
    <w:rsid w:val="006D3234"/>
    <w:pPr>
      <w:widowControl w:val="0"/>
      <w:shd w:val="clear" w:color="auto" w:fill="FFFFFF"/>
      <w:spacing w:line="278" w:lineRule="exact"/>
      <w:outlineLvl w:val="1"/>
    </w:pPr>
    <w:rPr>
      <w:rFonts w:cstheme="majorHAnsi"/>
      <w:color w:val="000000" w:themeColor="text1"/>
      <w:spacing w:val="3"/>
      <w:sz w:val="22"/>
      <w:szCs w:val="22"/>
    </w:rPr>
  </w:style>
  <w:style w:type="character" w:customStyle="1" w:styleId="Heading53">
    <w:name w:val="Heading #5 (3)_"/>
    <w:link w:val="Heading530"/>
    <w:rsid w:val="006D3234"/>
    <w:rPr>
      <w:b/>
      <w:bCs/>
      <w:spacing w:val="1"/>
      <w:sz w:val="22"/>
      <w:szCs w:val="22"/>
      <w:shd w:val="clear" w:color="auto" w:fill="FFFFFF"/>
    </w:rPr>
  </w:style>
  <w:style w:type="paragraph" w:customStyle="1" w:styleId="Heading530">
    <w:name w:val="Heading #5 (3)"/>
    <w:basedOn w:val="Normal"/>
    <w:link w:val="Heading53"/>
    <w:rsid w:val="006D3234"/>
    <w:pPr>
      <w:widowControl w:val="0"/>
      <w:shd w:val="clear" w:color="auto" w:fill="FFFFFF"/>
      <w:spacing w:before="240" w:line="235" w:lineRule="exact"/>
      <w:outlineLvl w:val="4"/>
    </w:pPr>
    <w:rPr>
      <w:rFonts w:cstheme="majorHAnsi"/>
      <w:b/>
      <w:bCs/>
      <w:color w:val="000000" w:themeColor="text1"/>
      <w:spacing w:val="1"/>
      <w:sz w:val="22"/>
      <w:szCs w:val="22"/>
    </w:rPr>
  </w:style>
  <w:style w:type="character" w:customStyle="1" w:styleId="Heading53NotBold">
    <w:name w:val="Heading #5 (3) + Not Bold"/>
    <w:aliases w:val="Italic2,Spacing 0 pt15"/>
    <w:rsid w:val="006D3234"/>
    <w:rPr>
      <w:b/>
      <w:bCs/>
      <w:i/>
      <w:iCs/>
      <w:spacing w:val="0"/>
      <w:sz w:val="22"/>
      <w:szCs w:val="22"/>
      <w:lang w:bidi="ar-SA"/>
    </w:rPr>
  </w:style>
  <w:style w:type="character" w:customStyle="1" w:styleId="Bodytext5Italic1">
    <w:name w:val="Body text (5) + Italic1"/>
    <w:aliases w:val="Spacing -1 pt"/>
    <w:rsid w:val="006D3234"/>
    <w:rPr>
      <w:i/>
      <w:iCs/>
      <w:spacing w:val="-24"/>
      <w:sz w:val="18"/>
      <w:szCs w:val="18"/>
      <w:lang w:bidi="ar-SA"/>
    </w:rPr>
  </w:style>
  <w:style w:type="character" w:customStyle="1" w:styleId="Headerorfooter4NotBold">
    <w:name w:val="Header or footer (4) + Not Bold"/>
    <w:aliases w:val="Italic1,Spacing 0 pt14"/>
    <w:rsid w:val="006D3234"/>
    <w:rPr>
      <w:b/>
      <w:bCs/>
      <w:i/>
      <w:iCs/>
      <w:noProof/>
      <w:spacing w:val="0"/>
      <w:sz w:val="19"/>
      <w:szCs w:val="19"/>
      <w:lang w:bidi="ar-SA"/>
    </w:rPr>
  </w:style>
  <w:style w:type="character" w:customStyle="1" w:styleId="BodytextSpacing1pt">
    <w:name w:val="Body text + Spacing 1 pt"/>
    <w:rsid w:val="006D3234"/>
    <w:rPr>
      <w:spacing w:val="32"/>
      <w:sz w:val="22"/>
      <w:szCs w:val="22"/>
      <w:lang w:bidi="ar-SA"/>
    </w:rPr>
  </w:style>
  <w:style w:type="character" w:customStyle="1" w:styleId="Footnote7pt">
    <w:name w:val="Footnote + 7 pt"/>
    <w:aliases w:val="Bold4,Spacing 0 pt13"/>
    <w:rsid w:val="006D3234"/>
    <w:rPr>
      <w:b/>
      <w:bCs/>
      <w:spacing w:val="5"/>
      <w:sz w:val="14"/>
      <w:szCs w:val="14"/>
      <w:lang w:bidi="ar-SA"/>
    </w:rPr>
  </w:style>
  <w:style w:type="character" w:customStyle="1" w:styleId="FootnoteSylfaen">
    <w:name w:val="Footnote + Sylfaen"/>
    <w:aliases w:val="6 pt"/>
    <w:rsid w:val="006D3234"/>
    <w:rPr>
      <w:rFonts w:ascii="Sylfaen" w:hAnsi="Sylfaen" w:cs="Sylfaen"/>
      <w:spacing w:val="5"/>
      <w:sz w:val="12"/>
      <w:szCs w:val="12"/>
      <w:lang w:bidi="ar-SA"/>
    </w:rPr>
  </w:style>
  <w:style w:type="character" w:customStyle="1" w:styleId="Footnote19">
    <w:name w:val="Footnote (19)_"/>
    <w:link w:val="Footnote190"/>
    <w:rsid w:val="006D3234"/>
    <w:rPr>
      <w:b/>
      <w:bCs/>
      <w:spacing w:val="16"/>
      <w:sz w:val="10"/>
      <w:szCs w:val="10"/>
      <w:shd w:val="clear" w:color="auto" w:fill="FFFFFF"/>
    </w:rPr>
  </w:style>
  <w:style w:type="paragraph" w:customStyle="1" w:styleId="Footnote190">
    <w:name w:val="Footnote (19)"/>
    <w:basedOn w:val="Normal"/>
    <w:link w:val="Footnote19"/>
    <w:rsid w:val="006D3234"/>
    <w:pPr>
      <w:widowControl w:val="0"/>
      <w:shd w:val="clear" w:color="auto" w:fill="FFFFFF"/>
      <w:spacing w:after="60" w:line="240" w:lineRule="atLeast"/>
    </w:pPr>
    <w:rPr>
      <w:rFonts w:cstheme="majorHAnsi"/>
      <w:b/>
      <w:bCs/>
      <w:color w:val="000000" w:themeColor="text1"/>
      <w:spacing w:val="16"/>
      <w:sz w:val="10"/>
      <w:szCs w:val="10"/>
    </w:rPr>
  </w:style>
  <w:style w:type="character" w:customStyle="1" w:styleId="Footnote19Sylfaen">
    <w:name w:val="Footnote (19) + Sylfaen"/>
    <w:aliases w:val="Not Bold3,Spacing 0 pt12"/>
    <w:rsid w:val="006D3234"/>
    <w:rPr>
      <w:rFonts w:ascii="Sylfaen" w:hAnsi="Sylfaen" w:cs="Sylfaen"/>
      <w:b/>
      <w:bCs/>
      <w:spacing w:val="7"/>
      <w:sz w:val="10"/>
      <w:szCs w:val="10"/>
      <w:lang w:bidi="ar-SA"/>
    </w:rPr>
  </w:style>
  <w:style w:type="character" w:customStyle="1" w:styleId="Bodytext16">
    <w:name w:val="Body text (16)_"/>
    <w:link w:val="Bodytext160"/>
    <w:rsid w:val="006D3234"/>
    <w:rPr>
      <w:b/>
      <w:bCs/>
      <w:spacing w:val="5"/>
      <w:shd w:val="clear" w:color="auto" w:fill="FFFFFF"/>
    </w:rPr>
  </w:style>
  <w:style w:type="paragraph" w:customStyle="1" w:styleId="Bodytext160">
    <w:name w:val="Body text (16)"/>
    <w:basedOn w:val="Normal"/>
    <w:link w:val="Bodytext16"/>
    <w:rsid w:val="006D3234"/>
    <w:pPr>
      <w:widowControl w:val="0"/>
      <w:shd w:val="clear" w:color="auto" w:fill="FFFFFF"/>
      <w:spacing w:line="240" w:lineRule="atLeast"/>
      <w:jc w:val="center"/>
    </w:pPr>
    <w:rPr>
      <w:rFonts w:cstheme="majorHAnsi"/>
      <w:b/>
      <w:bCs/>
      <w:color w:val="000000" w:themeColor="text1"/>
      <w:spacing w:val="5"/>
      <w:sz w:val="28"/>
      <w:szCs w:val="28"/>
    </w:rPr>
  </w:style>
  <w:style w:type="character" w:customStyle="1" w:styleId="Bodytext1675pt">
    <w:name w:val="Body text (16) + 7.5 pt"/>
    <w:aliases w:val="Not Bold2,Spacing 0 pt11"/>
    <w:rsid w:val="006D3234"/>
    <w:rPr>
      <w:b/>
      <w:bCs/>
      <w:spacing w:val="1"/>
      <w:sz w:val="15"/>
      <w:szCs w:val="15"/>
      <w:lang w:bidi="ar-SA"/>
    </w:rPr>
  </w:style>
  <w:style w:type="character" w:customStyle="1" w:styleId="Bodytext565pt">
    <w:name w:val="Body text (5) + 6.5 pt"/>
    <w:aliases w:val="Spacing 0 pt10"/>
    <w:rsid w:val="006D3234"/>
    <w:rPr>
      <w:spacing w:val="1"/>
      <w:sz w:val="13"/>
      <w:szCs w:val="13"/>
      <w:lang w:bidi="ar-SA"/>
    </w:rPr>
  </w:style>
  <w:style w:type="character" w:customStyle="1" w:styleId="Bodytext17">
    <w:name w:val="Body text (17)_"/>
    <w:link w:val="Bodytext170"/>
    <w:rsid w:val="006D3234"/>
    <w:rPr>
      <w:b/>
      <w:bCs/>
      <w:i/>
      <w:iCs/>
      <w:spacing w:val="2"/>
      <w:shd w:val="clear" w:color="auto" w:fill="FFFFFF"/>
    </w:rPr>
  </w:style>
  <w:style w:type="paragraph" w:customStyle="1" w:styleId="Bodytext170">
    <w:name w:val="Body text (17)"/>
    <w:basedOn w:val="Normal"/>
    <w:link w:val="Bodytext17"/>
    <w:rsid w:val="006D3234"/>
    <w:pPr>
      <w:widowControl w:val="0"/>
      <w:shd w:val="clear" w:color="auto" w:fill="FFFFFF"/>
      <w:spacing w:after="420" w:line="240" w:lineRule="atLeast"/>
      <w:jc w:val="center"/>
    </w:pPr>
    <w:rPr>
      <w:rFonts w:cstheme="majorHAnsi"/>
      <w:b/>
      <w:bCs/>
      <w:i/>
      <w:iCs/>
      <w:color w:val="000000" w:themeColor="text1"/>
      <w:spacing w:val="2"/>
      <w:sz w:val="28"/>
      <w:szCs w:val="28"/>
    </w:rPr>
  </w:style>
  <w:style w:type="character" w:customStyle="1" w:styleId="BodytextSegoeUI">
    <w:name w:val="Body text + Segoe UI"/>
    <w:aliases w:val="6.5 pt1,Bold3,Spacing 0 pt9"/>
    <w:rsid w:val="006D3234"/>
    <w:rPr>
      <w:rFonts w:ascii="Segoe UI" w:hAnsi="Segoe UI" w:cs="Segoe UI"/>
      <w:b/>
      <w:bCs/>
      <w:spacing w:val="0"/>
      <w:sz w:val="13"/>
      <w:szCs w:val="13"/>
      <w:lang w:bidi="ar-SA"/>
    </w:rPr>
  </w:style>
  <w:style w:type="character" w:customStyle="1" w:styleId="BodytextSegoeUI1">
    <w:name w:val="Body text + Segoe UI1"/>
    <w:aliases w:val="15.5 pt,Spacing 0 pt8,Scale 60%"/>
    <w:rsid w:val="006D3234"/>
    <w:rPr>
      <w:rFonts w:ascii="Segoe UI" w:hAnsi="Segoe UI" w:cs="Segoe UI"/>
      <w:noProof/>
      <w:spacing w:val="0"/>
      <w:w w:val="60"/>
      <w:sz w:val="31"/>
      <w:szCs w:val="31"/>
      <w:lang w:bidi="ar-SA"/>
    </w:rPr>
  </w:style>
  <w:style w:type="character" w:customStyle="1" w:styleId="Bodytext575pt">
    <w:name w:val="Body text (5) + 7.5 pt"/>
    <w:aliases w:val="Bold2,Spacing 0 pt7"/>
    <w:rsid w:val="006D3234"/>
    <w:rPr>
      <w:b/>
      <w:bCs/>
      <w:spacing w:val="2"/>
      <w:sz w:val="15"/>
      <w:szCs w:val="15"/>
      <w:lang w:bidi="ar-SA"/>
    </w:rPr>
  </w:style>
  <w:style w:type="character" w:customStyle="1" w:styleId="Bodytext18">
    <w:name w:val="Body text (18)_"/>
    <w:link w:val="Bodytext180"/>
    <w:rsid w:val="006D3234"/>
    <w:rPr>
      <w:b/>
      <w:bCs/>
      <w:spacing w:val="6"/>
      <w:sz w:val="16"/>
      <w:szCs w:val="16"/>
      <w:shd w:val="clear" w:color="auto" w:fill="FFFFFF"/>
    </w:rPr>
  </w:style>
  <w:style w:type="paragraph" w:customStyle="1" w:styleId="Bodytext180">
    <w:name w:val="Body text (18)"/>
    <w:basedOn w:val="Normal"/>
    <w:link w:val="Bodytext18"/>
    <w:rsid w:val="006D3234"/>
    <w:pPr>
      <w:widowControl w:val="0"/>
      <w:shd w:val="clear" w:color="auto" w:fill="FFFFFF"/>
      <w:spacing w:line="216" w:lineRule="exact"/>
    </w:pPr>
    <w:rPr>
      <w:rFonts w:cstheme="majorHAnsi"/>
      <w:b/>
      <w:bCs/>
      <w:color w:val="000000" w:themeColor="text1"/>
      <w:spacing w:val="6"/>
      <w:sz w:val="16"/>
      <w:szCs w:val="16"/>
    </w:rPr>
  </w:style>
  <w:style w:type="character" w:customStyle="1" w:styleId="Bodytext139pt">
    <w:name w:val="Body text (13) + 9 pt"/>
    <w:aliases w:val="Not Bold1,Spacing 0 pt6"/>
    <w:rsid w:val="006D3234"/>
    <w:rPr>
      <w:b/>
      <w:bCs/>
      <w:spacing w:val="5"/>
      <w:sz w:val="18"/>
      <w:szCs w:val="18"/>
      <w:lang w:bidi="ar-SA"/>
    </w:rPr>
  </w:style>
  <w:style w:type="character" w:customStyle="1" w:styleId="Bodytext13Italic">
    <w:name w:val="Body text (13) + Italic"/>
    <w:aliases w:val="Spacing 0 pt5"/>
    <w:rsid w:val="006D3234"/>
    <w:rPr>
      <w:b/>
      <w:bCs/>
      <w:i/>
      <w:iCs/>
      <w:spacing w:val="11"/>
      <w:sz w:val="14"/>
      <w:szCs w:val="14"/>
      <w:lang w:bidi="ar-SA"/>
    </w:rPr>
  </w:style>
  <w:style w:type="character" w:customStyle="1" w:styleId="BodytextBold1">
    <w:name w:val="Body text + Bold1"/>
    <w:aliases w:val="Spacing 0 pt4"/>
    <w:rsid w:val="006D3234"/>
    <w:rPr>
      <w:b/>
      <w:bCs/>
      <w:spacing w:val="6"/>
      <w:sz w:val="22"/>
      <w:szCs w:val="22"/>
      <w:lang w:bidi="ar-SA"/>
    </w:rPr>
  </w:style>
  <w:style w:type="character" w:customStyle="1" w:styleId="Bodytext19">
    <w:name w:val="Body text (19)_"/>
    <w:link w:val="Bodytext190"/>
    <w:rsid w:val="006D3234"/>
    <w:rPr>
      <w:rFonts w:ascii="Sylfaen" w:hAnsi="Sylfaen"/>
      <w:i/>
      <w:iCs/>
      <w:noProof/>
      <w:shd w:val="clear" w:color="auto" w:fill="FFFFFF"/>
    </w:rPr>
  </w:style>
  <w:style w:type="paragraph" w:customStyle="1" w:styleId="Bodytext190">
    <w:name w:val="Body text (19)"/>
    <w:basedOn w:val="Normal"/>
    <w:link w:val="Bodytext19"/>
    <w:rsid w:val="006D3234"/>
    <w:pPr>
      <w:widowControl w:val="0"/>
      <w:shd w:val="clear" w:color="auto" w:fill="FFFFFF"/>
      <w:spacing w:before="120" w:line="240" w:lineRule="atLeast"/>
    </w:pPr>
    <w:rPr>
      <w:rFonts w:ascii="Sylfaen" w:hAnsi="Sylfaen" w:cstheme="majorHAnsi"/>
      <w:i/>
      <w:iCs/>
      <w:noProof/>
      <w:color w:val="000000" w:themeColor="text1"/>
      <w:spacing w:val="-4"/>
      <w:sz w:val="28"/>
      <w:szCs w:val="28"/>
    </w:rPr>
  </w:style>
  <w:style w:type="character" w:customStyle="1" w:styleId="Bodytext10pt">
    <w:name w:val="Body text + 10 pt"/>
    <w:aliases w:val="Bold1,Spacing 0 pt3"/>
    <w:rsid w:val="006D3234"/>
    <w:rPr>
      <w:b/>
      <w:bCs/>
      <w:spacing w:val="5"/>
      <w:sz w:val="20"/>
      <w:szCs w:val="20"/>
      <w:lang w:bidi="ar-SA"/>
    </w:rPr>
  </w:style>
  <w:style w:type="character" w:customStyle="1" w:styleId="Bodytext410pt">
    <w:name w:val="Body text (4) + 10 pt"/>
    <w:aliases w:val="Spacing 0 pt2"/>
    <w:rsid w:val="006D3234"/>
    <w:rPr>
      <w:b/>
      <w:bCs/>
      <w:spacing w:val="5"/>
      <w:sz w:val="20"/>
      <w:szCs w:val="20"/>
      <w:lang w:bidi="ar-SA"/>
    </w:rPr>
  </w:style>
  <w:style w:type="character" w:customStyle="1" w:styleId="Tablecaption4">
    <w:name w:val="Table caption (4)_"/>
    <w:link w:val="Tablecaption40"/>
    <w:rsid w:val="006D3234"/>
    <w:rPr>
      <w:spacing w:val="5"/>
      <w:sz w:val="18"/>
      <w:szCs w:val="18"/>
      <w:shd w:val="clear" w:color="auto" w:fill="FFFFFF"/>
    </w:rPr>
  </w:style>
  <w:style w:type="paragraph" w:customStyle="1" w:styleId="Tablecaption40">
    <w:name w:val="Table caption (4)"/>
    <w:basedOn w:val="Normal"/>
    <w:link w:val="Tablecaption4"/>
    <w:rsid w:val="006D3234"/>
    <w:pPr>
      <w:widowControl w:val="0"/>
      <w:shd w:val="clear" w:color="auto" w:fill="FFFFFF"/>
      <w:spacing w:line="235" w:lineRule="exact"/>
    </w:pPr>
    <w:rPr>
      <w:rFonts w:cstheme="majorHAnsi"/>
      <w:color w:val="000000" w:themeColor="text1"/>
      <w:spacing w:val="5"/>
      <w:sz w:val="18"/>
      <w:szCs w:val="18"/>
    </w:rPr>
  </w:style>
  <w:style w:type="character" w:customStyle="1" w:styleId="Tablecaption4Candara">
    <w:name w:val="Table caption (4) + Candara"/>
    <w:aliases w:val="8.5 pt1,Spacing 0 pt1"/>
    <w:rsid w:val="006D3234"/>
    <w:rPr>
      <w:rFonts w:ascii="Candara" w:hAnsi="Candara" w:cs="Candara"/>
      <w:noProof/>
      <w:spacing w:val="0"/>
      <w:sz w:val="17"/>
      <w:szCs w:val="17"/>
      <w:lang w:bidi="ar-SA"/>
    </w:rPr>
  </w:style>
  <w:style w:type="table" w:styleId="TableGrid">
    <w:name w:val="Table Grid"/>
    <w:basedOn w:val="TableNormal"/>
    <w:rsid w:val="006D3234"/>
    <w:pPr>
      <w:spacing w:after="0" w:line="240" w:lineRule="auto"/>
    </w:pPr>
    <w:rPr>
      <w:rFonts w:cs="Times New Roma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6D3234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D3234"/>
    <w:rPr>
      <w:rFonts w:ascii="Tahoma" w:hAnsi="Tahoma" w:cs="Times New Roman"/>
      <w:color w:val="auto"/>
      <w:spacing w:val="0"/>
      <w:sz w:val="16"/>
      <w:szCs w:val="16"/>
    </w:rPr>
  </w:style>
  <w:style w:type="character" w:styleId="CommentReference">
    <w:name w:val="annotation reference"/>
    <w:semiHidden/>
    <w:rsid w:val="006D32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6D32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6D3234"/>
    <w:rPr>
      <w:rFonts w:cs="Times New Roman"/>
      <w:color w:val="auto"/>
      <w:spacing w:val="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6D32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D3234"/>
    <w:rPr>
      <w:rFonts w:cs="Times New Roman"/>
      <w:b/>
      <w:bCs/>
      <w:color w:val="auto"/>
      <w:spacing w:val="0"/>
      <w:sz w:val="20"/>
      <w:szCs w:val="20"/>
    </w:rPr>
  </w:style>
  <w:style w:type="paragraph" w:styleId="FootnoteText">
    <w:name w:val="footnote text"/>
    <w:basedOn w:val="Normal"/>
    <w:link w:val="FootnoteTextChar"/>
    <w:rsid w:val="006D3234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D3234"/>
    <w:rPr>
      <w:rFonts w:cs="Times New Roman"/>
      <w:color w:val="auto"/>
      <w:spacing w:val="0"/>
      <w:sz w:val="20"/>
      <w:szCs w:val="20"/>
    </w:rPr>
  </w:style>
  <w:style w:type="character" w:styleId="FootnoteReference">
    <w:name w:val="footnote reference"/>
    <w:rsid w:val="006D3234"/>
    <w:rPr>
      <w:vertAlign w:val="superscript"/>
    </w:rPr>
  </w:style>
  <w:style w:type="paragraph" w:styleId="Header">
    <w:name w:val="header"/>
    <w:basedOn w:val="Normal"/>
    <w:link w:val="HeaderChar"/>
    <w:uiPriority w:val="99"/>
    <w:rsid w:val="006D323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3234"/>
    <w:rPr>
      <w:rFonts w:cs="Times New Roman"/>
      <w:color w:val="auto"/>
      <w:spacing w:val="0"/>
      <w:sz w:val="24"/>
      <w:szCs w:val="24"/>
    </w:rPr>
  </w:style>
  <w:style w:type="paragraph" w:styleId="Footer">
    <w:name w:val="footer"/>
    <w:basedOn w:val="Normal"/>
    <w:link w:val="FooterChar"/>
    <w:uiPriority w:val="99"/>
    <w:rsid w:val="006D323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34"/>
    <w:rPr>
      <w:rFonts w:cs="Times New Roman"/>
      <w:color w:val="auto"/>
      <w:spacing w:val="0"/>
      <w:sz w:val="24"/>
      <w:szCs w:val="24"/>
    </w:rPr>
  </w:style>
  <w:style w:type="paragraph" w:styleId="ListParagraph">
    <w:name w:val="List Paragraph"/>
    <w:basedOn w:val="Normal"/>
    <w:uiPriority w:val="34"/>
    <w:qFormat/>
    <w:rsid w:val="00973989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59"/>
    <w:rsid w:val="001B734C"/>
    <w:pPr>
      <w:spacing w:after="0" w:line="240" w:lineRule="auto"/>
    </w:pPr>
    <w:rPr>
      <w:rFonts w:eastAsia="Calibri" w:cs="Times New Roman"/>
      <w:color w:val="auto"/>
      <w:spacing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uiPriority w:val="99"/>
    <w:semiHidden/>
    <w:unhideWhenUsed/>
    <w:rsid w:val="00FC4F2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FC4F28"/>
    <w:rPr>
      <w:rFonts w:cs="Times New Roman"/>
      <w:color w:val="auto"/>
      <w:spacing w:val="0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FC4F2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BFC532-6B02-4A6E-B29F-A1A5CB0EF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466</TotalTime>
  <Pages>1</Pages>
  <Words>386</Words>
  <Characters>2203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</dc:creator>
  <cp:keywords/>
  <dc:description/>
  <cp:lastModifiedBy>Huyền Thương</cp:lastModifiedBy>
  <cp:revision>51</cp:revision>
  <cp:lastPrinted>2021-09-26T09:48:00Z</cp:lastPrinted>
  <dcterms:created xsi:type="dcterms:W3CDTF">2021-05-12T02:44:00Z</dcterms:created>
  <dcterms:modified xsi:type="dcterms:W3CDTF">2021-10-04T07:43:00Z</dcterms:modified>
</cp:coreProperties>
</file>